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9"/>
        <w:tblW w:w="10251" w:type="dxa"/>
        <w:tblInd w:w="-78" w:type="dxa"/>
        <w:tblLayout w:type="fixed"/>
        <w:tblCellMar>
          <w:top w:w="0" w:type="dxa"/>
          <w:left w:w="115" w:type="dxa"/>
          <w:bottom w:w="0" w:type="dxa"/>
          <w:right w:w="115" w:type="dxa"/>
        </w:tblCellMar>
      </w:tblPr>
      <w:tblGrid>
        <w:gridCol w:w="4581"/>
        <w:gridCol w:w="4252"/>
        <w:gridCol w:w="1418"/>
      </w:tblGrid>
      <w:tr w14:paraId="2E055724">
        <w:tblPrEx>
          <w:tblCellMar>
            <w:top w:w="0" w:type="dxa"/>
            <w:left w:w="115" w:type="dxa"/>
            <w:bottom w:w="0" w:type="dxa"/>
            <w:right w:w="115" w:type="dxa"/>
          </w:tblCellMar>
        </w:tblPrEx>
        <w:tc>
          <w:tcPr>
            <w:tcW w:w="4581" w:type="dxa"/>
          </w:tcPr>
          <w:p w14:paraId="6DD2683A">
            <w:pPr>
              <w:keepNext w:val="0"/>
              <w:keepLines w:val="0"/>
              <w:pageBreakBefore w:val="0"/>
              <w:widowControl w:val="0"/>
              <w:kinsoku/>
              <w:wordWrap/>
              <w:overflowPunct/>
              <w:topLinePunct w:val="0"/>
              <w:bidi w:val="0"/>
              <w:snapToGrid/>
              <w:spacing w:line="25" w:lineRule="atLeast"/>
              <w:jc w:val="left"/>
              <w:textAlignment w:val="auto"/>
              <w:rPr>
                <w:rFonts w:hint="default" w:ascii="Times New Roman" w:hAnsi="Times New Roman" w:eastAsia="Times New Roman" w:cs="Times New Roman"/>
                <w:b/>
                <w:sz w:val="26"/>
                <w:szCs w:val="26"/>
                <w:lang w:val="en-US"/>
              </w:rPr>
            </w:pPr>
            <w:r>
              <w:rPr>
                <w:rFonts w:hint="default" w:ascii="Times New Roman" w:hAnsi="Times New Roman" w:eastAsia="Times New Roman" w:cs="Times New Roman"/>
                <w:b/>
                <w:sz w:val="26"/>
                <w:szCs w:val="26"/>
                <w:rtl w:val="0"/>
                <w:lang w:val="en-US"/>
              </w:rPr>
              <w:t>UBND</w:t>
            </w:r>
            <w:r>
              <w:rPr>
                <w:rFonts w:hint="default" w:ascii="Times New Roman" w:hAnsi="Times New Roman" w:eastAsia="Times New Roman" w:cs="Times New Roman"/>
                <w:b/>
                <w:sz w:val="26"/>
                <w:szCs w:val="26"/>
                <w:rtl w:val="0"/>
              </w:rPr>
              <w:t xml:space="preserve"> </w:t>
            </w:r>
            <w:r>
              <w:rPr>
                <w:rFonts w:hint="default" w:ascii="Times New Roman" w:hAnsi="Times New Roman" w:eastAsia="Times New Roman" w:cs="Times New Roman"/>
                <w:b/>
                <w:sz w:val="26"/>
                <w:szCs w:val="26"/>
                <w:rtl w:val="0"/>
                <w:lang w:val="en-US"/>
              </w:rPr>
              <w:t>PHƯỜNG PHÚ AN</w:t>
            </w:r>
          </w:p>
          <w:p w14:paraId="6CD75C2F">
            <w:pPr>
              <w:keepNext w:val="0"/>
              <w:keepLines w:val="0"/>
              <w:pageBreakBefore w:val="0"/>
              <w:widowControl w:val="0"/>
              <w:kinsoku/>
              <w:wordWrap/>
              <w:overflowPunct/>
              <w:topLinePunct w:val="0"/>
              <w:bidi w:val="0"/>
              <w:snapToGrid/>
              <w:spacing w:line="25" w:lineRule="atLeast"/>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sz w:val="26"/>
                <w:szCs w:val="26"/>
                <w:rtl w:val="0"/>
              </w:rPr>
              <w:t>TRƯỜNG THCS HIỆP AN</w:t>
            </w:r>
          </w:p>
          <w:p w14:paraId="652E0271">
            <w:pPr>
              <w:keepNext w:val="0"/>
              <w:keepLines w:val="0"/>
              <w:pageBreakBefore w:val="0"/>
              <w:widowControl w:val="0"/>
              <w:kinsoku/>
              <w:wordWrap/>
              <w:overflowPunct/>
              <w:topLinePunct w:val="0"/>
              <w:bidi w:val="0"/>
              <w:snapToGrid/>
              <w:spacing w:line="25" w:lineRule="atLeast"/>
              <w:jc w:val="both"/>
              <w:textAlignment w:val="auto"/>
              <w:rPr>
                <w:rFonts w:hint="default" w:ascii="Times New Roman" w:hAnsi="Times New Roman" w:eastAsia="Times New Roman" w:cs="Times New Roman"/>
                <w:sz w:val="26"/>
                <w:szCs w:val="26"/>
              </w:rPr>
            </w:pPr>
            <w:r>
              <w:rPr>
                <w:rFonts w:eastAsia="Calibri"/>
                <w:sz w:val="26"/>
                <w:szCs w:val="26"/>
              </w:rPr>
              <mc:AlternateContent>
                <mc:Choice Requires="wps">
                  <w:drawing>
                    <wp:anchor distT="0" distB="0" distL="114300" distR="114300" simplePos="0" relativeHeight="251659264" behindDoc="0" locked="0" layoutInCell="1" allowOverlap="1">
                      <wp:simplePos x="0" y="0"/>
                      <wp:positionH relativeFrom="column">
                        <wp:posOffset>417830</wp:posOffset>
                      </wp:positionH>
                      <wp:positionV relativeFrom="paragraph">
                        <wp:posOffset>-66040</wp:posOffset>
                      </wp:positionV>
                      <wp:extent cx="1262380" cy="285750"/>
                      <wp:effectExtent l="4445" t="4445" r="15875" b="1460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262380" cy="285750"/>
                              </a:xfrm>
                              <a:prstGeom prst="rect">
                                <a:avLst/>
                              </a:prstGeom>
                              <a:solidFill>
                                <a:srgbClr val="FFFFFF"/>
                              </a:solidFill>
                              <a:ln w="9525">
                                <a:solidFill>
                                  <a:srgbClr val="000000"/>
                                </a:solidFill>
                                <a:miter lim="800000"/>
                              </a:ln>
                            </wps:spPr>
                            <wps:txbx>
                              <w:txbxContent>
                                <w:p w14:paraId="047A7A88">
                                  <w:pPr>
                                    <w:jc w:val="center"/>
                                    <w:rPr>
                                      <w:rFonts w:hint="default"/>
                                      <w:b/>
                                      <w:lang w:val="en-US"/>
                                    </w:rPr>
                                  </w:pPr>
                                  <w:r>
                                    <w:rPr>
                                      <w:rFonts w:hint="default" w:ascii="Times New Roman" w:hAnsi="Times New Roman" w:cs="Times New Roman"/>
                                      <w:b/>
                                    </w:rPr>
                                    <w:t xml:space="preserve">ĐỀ </w:t>
                                  </w:r>
                                  <w:r>
                                    <w:rPr>
                                      <w:rFonts w:hint="default" w:ascii="Times New Roman" w:hAnsi="Times New Roman" w:cs="Times New Roman"/>
                                      <w:b/>
                                      <w:lang w:val="en-US"/>
                                    </w:rPr>
                                    <w:t>DỰ PHÒNG</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9pt;margin-top:-5.2pt;height:22.5pt;width:99.4pt;z-index:251659264;mso-width-relative:page;mso-height-relative:page;" fillcolor="#FFFFFF" filled="t" stroked="t" coordsize="21600,21600" o:gfxdata="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fIXYG2QAAAAkBAAAPAAAAAAAAAAEAIAAAACIAAABkcnMvZG93bnJldi54bWxQ&#10;SwECFAAUAAAACACHTuJAcdlKny8CAACGBAAADgAAAAAAAAABACAAAAAoAQAAZHJzL2Uyb0RvYy54&#10;bWxQSwUGAAAAAAYABgBZAQAAyQUAAAAA&#10;">
                      <v:fill on="t" focussize="0,0"/>
                      <v:stroke color="#000000" miterlimit="8" joinstyle="miter"/>
                      <v:imagedata o:title=""/>
                      <o:lock v:ext="edit" aspectratio="f"/>
                      <v:textbox>
                        <w:txbxContent>
                          <w:p w14:paraId="047A7A88">
                            <w:pPr>
                              <w:jc w:val="center"/>
                              <w:rPr>
                                <w:rFonts w:hint="default"/>
                                <w:b/>
                                <w:lang w:val="en-US"/>
                              </w:rPr>
                            </w:pPr>
                            <w:r>
                              <w:rPr>
                                <w:rFonts w:hint="default" w:ascii="Times New Roman" w:hAnsi="Times New Roman" w:cs="Times New Roman"/>
                                <w:b/>
                              </w:rPr>
                              <w:t xml:space="preserve">ĐỀ </w:t>
                            </w:r>
                            <w:r>
                              <w:rPr>
                                <w:rFonts w:hint="default" w:ascii="Times New Roman" w:hAnsi="Times New Roman" w:cs="Times New Roman"/>
                                <w:b/>
                                <w:lang w:val="en-US"/>
                              </w:rPr>
                              <w:t>DỰ PHÒNG</w:t>
                            </w:r>
                          </w:p>
                        </w:txbxContent>
                      </v:textbox>
                    </v:shape>
                  </w:pict>
                </mc:Fallback>
              </mc:AlternateContent>
            </w:r>
          </w:p>
          <w:p w14:paraId="12A7B339">
            <w:pPr>
              <w:keepNext w:val="0"/>
              <w:keepLines w:val="0"/>
              <w:pageBreakBefore w:val="0"/>
              <w:widowControl w:val="0"/>
              <w:kinsoku/>
              <w:wordWrap/>
              <w:overflowPunct/>
              <w:topLinePunct w:val="0"/>
              <w:bidi w:val="0"/>
              <w:snapToGrid/>
              <w:spacing w:line="25" w:lineRule="atLeast"/>
              <w:jc w:val="center"/>
              <w:textAlignment w:val="auto"/>
              <w:rPr>
                <w:rFonts w:hint="default" w:ascii="Times New Roman" w:hAnsi="Times New Roman" w:eastAsia="Times New Roman" w:cs="Times New Roman"/>
                <w:sz w:val="26"/>
                <w:szCs w:val="26"/>
              </w:rPr>
            </w:pPr>
          </w:p>
          <w:p w14:paraId="21ADE3A7">
            <w:pPr>
              <w:keepNext w:val="0"/>
              <w:keepLines w:val="0"/>
              <w:pageBreakBefore w:val="0"/>
              <w:widowControl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rPr>
            </w:pPr>
          </w:p>
        </w:tc>
        <w:tc>
          <w:tcPr>
            <w:tcW w:w="4252" w:type="dxa"/>
          </w:tcPr>
          <w:p w14:paraId="4E6A6E5C">
            <w:pPr>
              <w:keepNext w:val="0"/>
              <w:keepLines w:val="0"/>
              <w:pageBreakBefore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tl w:val="0"/>
              </w:rPr>
              <w:t xml:space="preserve">KIỂM TRA </w:t>
            </w:r>
            <w:r>
              <w:rPr>
                <w:rFonts w:hint="default" w:ascii="Times New Roman" w:hAnsi="Times New Roman" w:eastAsia="Times New Roman" w:cs="Times New Roman"/>
                <w:b/>
                <w:sz w:val="26"/>
                <w:szCs w:val="26"/>
                <w:rtl w:val="0"/>
                <w:lang w:val="en-US"/>
              </w:rPr>
              <w:t>CUỐI</w:t>
            </w:r>
            <w:r>
              <w:rPr>
                <w:rFonts w:hint="default" w:ascii="Times New Roman" w:hAnsi="Times New Roman" w:eastAsia="Times New Roman" w:cs="Times New Roman"/>
                <w:b/>
                <w:sz w:val="26"/>
                <w:szCs w:val="26"/>
                <w:rtl w:val="0"/>
              </w:rPr>
              <w:t xml:space="preserve"> HỌC KỲ I</w:t>
            </w:r>
          </w:p>
          <w:p w14:paraId="275B311C">
            <w:pPr>
              <w:keepNext w:val="0"/>
              <w:keepLines w:val="0"/>
              <w:pageBreakBefore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lang w:val="en-US"/>
              </w:rPr>
            </w:pPr>
            <w:r>
              <w:rPr>
                <w:rFonts w:hint="default" w:ascii="Times New Roman" w:hAnsi="Times New Roman" w:eastAsia="Times New Roman" w:cs="Times New Roman"/>
                <w:b/>
                <w:sz w:val="26"/>
                <w:szCs w:val="26"/>
                <w:rtl w:val="0"/>
              </w:rPr>
              <w:t>NĂM HỌC: 202</w:t>
            </w:r>
            <w:r>
              <w:rPr>
                <w:rFonts w:hint="default" w:ascii="Times New Roman" w:hAnsi="Times New Roman" w:eastAsia="Times New Roman" w:cs="Times New Roman"/>
                <w:b/>
                <w:sz w:val="26"/>
                <w:szCs w:val="26"/>
                <w:rtl w:val="0"/>
                <w:lang w:val="en-US"/>
              </w:rPr>
              <w:t>5</w:t>
            </w:r>
            <w:r>
              <w:rPr>
                <w:rFonts w:hint="default" w:ascii="Times New Roman" w:hAnsi="Times New Roman" w:eastAsia="Times New Roman" w:cs="Times New Roman"/>
                <w:b/>
                <w:sz w:val="26"/>
                <w:szCs w:val="26"/>
                <w:rtl w:val="0"/>
              </w:rPr>
              <w:t>– 202</w:t>
            </w:r>
            <w:r>
              <w:rPr>
                <w:rFonts w:hint="default" w:ascii="Times New Roman" w:hAnsi="Times New Roman" w:eastAsia="Times New Roman" w:cs="Times New Roman"/>
                <w:b/>
                <w:sz w:val="26"/>
                <w:szCs w:val="26"/>
                <w:rtl w:val="0"/>
                <w:lang w:val="en-US"/>
              </w:rPr>
              <w:t>6</w:t>
            </w:r>
          </w:p>
          <w:p w14:paraId="7CD2652A">
            <w:pPr>
              <w:keepNext w:val="0"/>
              <w:keepLines w:val="0"/>
              <w:pageBreakBefore w:val="0"/>
              <w:kinsoku/>
              <w:wordWrap/>
              <w:overflowPunct/>
              <w:topLinePunct w:val="0"/>
              <w:bidi w:val="0"/>
              <w:snapToGrid/>
              <w:spacing w:line="25" w:lineRule="atLeast"/>
              <w:jc w:val="center"/>
              <w:textAlignment w:val="auto"/>
              <w:rPr>
                <w:rFonts w:hint="default" w:ascii="Times New Roman" w:hAnsi="Times New Roman" w:eastAsia="Times New Roman" w:cs="Times New Roman"/>
                <w:b/>
                <w:color w:val="FF0000"/>
                <w:sz w:val="26"/>
                <w:szCs w:val="26"/>
                <w:lang w:val="vi-VN"/>
              </w:rPr>
            </w:pPr>
            <w:r>
              <w:rPr>
                <w:rFonts w:hint="default" w:ascii="Times New Roman" w:hAnsi="Times New Roman" w:eastAsia="Times New Roman" w:cs="Times New Roman"/>
                <w:b/>
                <w:sz w:val="26"/>
                <w:szCs w:val="26"/>
                <w:rtl w:val="0"/>
              </w:rPr>
              <w:t xml:space="preserve">Môn: Tiếng Anh – Lớp </w:t>
            </w:r>
            <w:r>
              <w:rPr>
                <w:rFonts w:hint="default" w:ascii="Times New Roman" w:hAnsi="Times New Roman" w:eastAsia="Times New Roman" w:cs="Times New Roman"/>
                <w:b/>
                <w:color w:val="auto"/>
                <w:sz w:val="26"/>
                <w:szCs w:val="26"/>
                <w:rtl w:val="0"/>
                <w:lang w:val="vi-VN"/>
              </w:rPr>
              <w:t>6</w:t>
            </w:r>
          </w:p>
          <w:p w14:paraId="4B8A5C35">
            <w:pPr>
              <w:keepNext w:val="0"/>
              <w:keepLines w:val="0"/>
              <w:pageBreakBefore w:val="0"/>
              <w:widowControl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tl w:val="0"/>
              </w:rPr>
              <w:t>Thời gian làm bài: 60 phút</w:t>
            </w:r>
          </w:p>
          <w:p w14:paraId="62859D73">
            <w:pPr>
              <w:keepNext w:val="0"/>
              <w:keepLines w:val="0"/>
              <w:pageBreakBefore w:val="0"/>
              <w:widowControl w:val="0"/>
              <w:kinsoku/>
              <w:wordWrap/>
              <w:overflowPunct/>
              <w:topLinePunct w:val="0"/>
              <w:bidi w:val="0"/>
              <w:snapToGrid/>
              <w:spacing w:line="25" w:lineRule="atLeast"/>
              <w:jc w:val="center"/>
              <w:textAlignment w:val="auto"/>
              <w:rPr>
                <w:rFonts w:hint="default" w:ascii="Times New Roman" w:hAnsi="Times New Roman" w:eastAsia="Times New Roman" w:cs="Times New Roman"/>
                <w:i/>
                <w:sz w:val="26"/>
                <w:szCs w:val="26"/>
              </w:rPr>
            </w:pPr>
            <w:r>
              <w:rPr>
                <w:rFonts w:hint="default" w:ascii="Times New Roman" w:hAnsi="Times New Roman" w:eastAsia="Times New Roman" w:cs="Times New Roman"/>
                <w:i/>
                <w:sz w:val="26"/>
                <w:szCs w:val="26"/>
                <w:rtl w:val="0"/>
              </w:rPr>
              <w:t>(Không kể thời gian phát đề và nghe)</w:t>
            </w:r>
          </w:p>
        </w:tc>
        <w:tc>
          <w:p w14:paraId="3575B47C">
            <w:pPr>
              <w:keepNext w:val="0"/>
              <w:keepLines w:val="0"/>
              <w:pageBreakBefore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rPr>
            </w:pPr>
          </w:p>
          <w:tbl>
            <w:tblPr>
              <w:tblStyle w:val="251"/>
              <w:tblW w:w="118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187"/>
            </w:tblGrid>
            <w:tr w14:paraId="2399F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p w14:paraId="7EB35F7E">
                  <w:pPr>
                    <w:keepNext w:val="0"/>
                    <w:keepLines w:val="0"/>
                    <w:pageBreakBefore w:val="0"/>
                    <w:kinsoku/>
                    <w:wordWrap/>
                    <w:overflowPunct/>
                    <w:topLinePunct w:val="0"/>
                    <w:bidi w:val="0"/>
                    <w:snapToGrid/>
                    <w:spacing w:before="120" w:line="25" w:lineRule="atLeast"/>
                    <w:jc w:val="center"/>
                    <w:textAlignment w:val="auto"/>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tl w:val="0"/>
                    </w:rPr>
                    <w:t>MÃ ĐỀ</w:t>
                  </w:r>
                </w:p>
                <w:p w14:paraId="4D131319">
                  <w:pPr>
                    <w:keepNext w:val="0"/>
                    <w:keepLines w:val="0"/>
                    <w:pageBreakBefore w:val="0"/>
                    <w:kinsoku/>
                    <w:wordWrap/>
                    <w:overflowPunct/>
                    <w:topLinePunct w:val="0"/>
                    <w:bidi w:val="0"/>
                    <w:snapToGrid/>
                    <w:spacing w:before="120" w:line="25" w:lineRule="atLeast"/>
                    <w:jc w:val="center"/>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DP 2</w:t>
                  </w:r>
                </w:p>
              </w:tc>
            </w:tr>
          </w:tbl>
          <w:p w14:paraId="38DD4D58">
            <w:pPr>
              <w:keepNext w:val="0"/>
              <w:keepLines w:val="0"/>
              <w:pageBreakBefore w:val="0"/>
              <w:kinsoku/>
              <w:wordWrap/>
              <w:overflowPunct/>
              <w:topLinePunct w:val="0"/>
              <w:bidi w:val="0"/>
              <w:snapToGrid/>
              <w:spacing w:line="25" w:lineRule="atLeast"/>
              <w:jc w:val="center"/>
              <w:textAlignment w:val="auto"/>
              <w:rPr>
                <w:rFonts w:hint="default" w:ascii="Times New Roman" w:hAnsi="Times New Roman" w:eastAsia="Times New Roman" w:cs="Times New Roman"/>
                <w:b/>
                <w:sz w:val="26"/>
                <w:szCs w:val="26"/>
              </w:rPr>
            </w:pPr>
          </w:p>
        </w:tc>
      </w:tr>
    </w:tbl>
    <w:p w14:paraId="54DC5B31">
      <w:pPr>
        <w:pStyle w:val="252"/>
        <w:numPr>
          <w:ilvl w:val="0"/>
          <w:numId w:val="11"/>
        </w:numPr>
        <w:shd w:val="clear" w:color="auto" w:fill="FFFFFF"/>
        <w:tabs>
          <w:tab w:val="left" w:pos="2410"/>
          <w:tab w:val="left" w:pos="4678"/>
          <w:tab w:val="left" w:pos="7088"/>
        </w:tabs>
        <w:spacing w:line="360" w:lineRule="auto"/>
        <w:ind w:left="284" w:hanging="284"/>
        <w:rPr>
          <w:rFonts w:hint="default" w:ascii="Times New Roman" w:hAnsi="Times New Roman" w:cs="Times New Roman"/>
          <w:b/>
          <w:color w:val="212121"/>
          <w:sz w:val="26"/>
          <w:szCs w:val="26"/>
        </w:rPr>
      </w:pPr>
      <w:r>
        <w:rPr>
          <w:rFonts w:hint="default" w:ascii="Times New Roman" w:hAnsi="Times New Roman" w:cs="Times New Roman"/>
          <w:b/>
          <w:color w:val="212121"/>
          <w:sz w:val="26"/>
          <w:szCs w:val="26"/>
        </w:rPr>
        <w:t>LISTENING (1.5 points)</w:t>
      </w:r>
    </w:p>
    <w:p w14:paraId="2537E788">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 xml:space="preserve">Part 1. Listen to Mai talking about her house. Decide if the statements are true (T) or false (F). </w:t>
      </w:r>
      <w:r>
        <w:rPr>
          <w:rFonts w:hint="default" w:ascii="Times New Roman" w:hAnsi="Times New Roman" w:cs="Times New Roman"/>
          <w:b/>
          <w:sz w:val="26"/>
          <w:szCs w:val="26"/>
        </w:rPr>
        <w:t>(</w:t>
      </w:r>
      <w:r>
        <w:rPr>
          <w:rFonts w:hint="default" w:ascii="Times New Roman" w:hAnsi="Times New Roman" w:cs="Times New Roman"/>
          <w:b/>
          <w:sz w:val="26"/>
          <w:szCs w:val="26"/>
          <w:lang w:val="en-US"/>
        </w:rPr>
        <w:t>0.5</w:t>
      </w:r>
      <w:r>
        <w:rPr>
          <w:rFonts w:hint="default" w:ascii="Times New Roman" w:hAnsi="Times New Roman" w:cs="Times New Roman"/>
          <w:b/>
          <w:sz w:val="26"/>
          <w:szCs w:val="26"/>
        </w:rPr>
        <w:t xml:space="preserve"> point)</w:t>
      </w:r>
    </w:p>
    <w:p w14:paraId="6263B5FC">
      <w:pPr>
        <w:keepNext w:val="0"/>
        <w:keepLines w:val="0"/>
        <w:pageBreakBefore w:val="0"/>
        <w:widowControl/>
        <w:tabs>
          <w:tab w:val="left" w:pos="360"/>
          <w:tab w:val="left" w:pos="720"/>
          <w:tab w:val="left" w:pos="7920"/>
          <w:tab w:val="left" w:leader="dot" w:pos="9000"/>
        </w:tabs>
        <w:kinsoku/>
        <w:wordWrap/>
        <w:overflowPunct/>
        <w:topLinePunct w:val="0"/>
        <w:bidi w:val="0"/>
        <w:snapToGrid/>
        <w:spacing w:line="25" w:lineRule="atLeast"/>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1.</w:t>
      </w: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Mai lives in a town house </w:t>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1E8D239F">
      <w:pPr>
        <w:keepNext w:val="0"/>
        <w:keepLines w:val="0"/>
        <w:pageBreakBefore w:val="0"/>
        <w:widowControl/>
        <w:tabs>
          <w:tab w:val="left" w:pos="360"/>
          <w:tab w:val="left" w:pos="720"/>
          <w:tab w:val="left" w:pos="7920"/>
          <w:tab w:val="left" w:leader="dot" w:pos="9000"/>
        </w:tabs>
        <w:kinsoku/>
        <w:wordWrap/>
        <w:overflowPunct/>
        <w:topLinePunct w:val="0"/>
        <w:bidi w:val="0"/>
        <w:snapToGrid/>
        <w:spacing w:line="25" w:lineRule="atLeast"/>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2.</w:t>
      </w:r>
      <w:r>
        <w:rPr>
          <w:rFonts w:hint="default" w:ascii="Times New Roman" w:hAnsi="Times New Roman" w:cs="Times New Roman"/>
          <w:sz w:val="26"/>
          <w:szCs w:val="26"/>
        </w:rPr>
        <w:tab/>
      </w:r>
      <w:r>
        <w:rPr>
          <w:rFonts w:hint="default" w:ascii="Times New Roman" w:hAnsi="Times New Roman" w:cs="Times New Roman"/>
          <w:sz w:val="26"/>
          <w:szCs w:val="26"/>
          <w:lang w:val="en-US"/>
        </w:rPr>
        <w:t>There are four people in her family</w:t>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134E534D">
      <w:pPr>
        <w:keepNext w:val="0"/>
        <w:keepLines w:val="0"/>
        <w:pageBreakBefore w:val="0"/>
        <w:widowControl/>
        <w:tabs>
          <w:tab w:val="left" w:pos="360"/>
          <w:tab w:val="left" w:pos="720"/>
          <w:tab w:val="left" w:pos="7920"/>
          <w:tab w:val="left" w:leader="dot" w:pos="9000"/>
        </w:tabs>
        <w:kinsoku/>
        <w:wordWrap/>
        <w:overflowPunct/>
        <w:topLinePunct w:val="0"/>
        <w:bidi w:val="0"/>
        <w:snapToGrid/>
        <w:spacing w:line="25" w:lineRule="atLeast"/>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3.</w:t>
      </w:r>
      <w:r>
        <w:rPr>
          <w:rFonts w:hint="default" w:ascii="Times New Roman" w:hAnsi="Times New Roman" w:cs="Times New Roman"/>
          <w:sz w:val="26"/>
          <w:szCs w:val="26"/>
        </w:rPr>
        <w:tab/>
      </w:r>
      <w:r>
        <w:rPr>
          <w:rFonts w:hint="default" w:ascii="Times New Roman" w:hAnsi="Times New Roman" w:cs="Times New Roman"/>
          <w:sz w:val="26"/>
          <w:szCs w:val="26"/>
          <w:lang w:val="en-US"/>
        </w:rPr>
        <w:t>There are three bedrooms in her house</w:t>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4481B10E">
      <w:pPr>
        <w:keepNext w:val="0"/>
        <w:keepLines w:val="0"/>
        <w:pageBreakBefore w:val="0"/>
        <w:widowControl/>
        <w:tabs>
          <w:tab w:val="left" w:pos="360"/>
          <w:tab w:val="left" w:pos="720"/>
          <w:tab w:val="left" w:pos="7920"/>
          <w:tab w:val="left" w:leader="dot" w:pos="9000"/>
        </w:tabs>
        <w:kinsoku/>
        <w:wordWrap/>
        <w:overflowPunct/>
        <w:topLinePunct w:val="0"/>
        <w:bidi w:val="0"/>
        <w:snapToGrid/>
        <w:spacing w:line="25" w:lineRule="atLeast"/>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4.</w:t>
      </w:r>
      <w:r>
        <w:rPr>
          <w:rFonts w:hint="default" w:ascii="Times New Roman" w:hAnsi="Times New Roman" w:cs="Times New Roman"/>
          <w:sz w:val="26"/>
          <w:szCs w:val="26"/>
        </w:rPr>
        <w:tab/>
      </w:r>
      <w:r>
        <w:rPr>
          <w:rFonts w:hint="default" w:ascii="Times New Roman" w:hAnsi="Times New Roman" w:cs="Times New Roman"/>
          <w:sz w:val="26"/>
          <w:szCs w:val="26"/>
          <w:lang w:val="en-US"/>
        </w:rPr>
        <w:t>The bedroom is small and beautiful</w:t>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77ABD9B6">
      <w:pPr>
        <w:keepNext w:val="0"/>
        <w:keepLines w:val="0"/>
        <w:pageBreakBefore w:val="0"/>
        <w:widowControl/>
        <w:tabs>
          <w:tab w:val="left" w:pos="360"/>
          <w:tab w:val="left" w:pos="720"/>
          <w:tab w:val="left" w:pos="7920"/>
          <w:tab w:val="left" w:leader="dot" w:pos="9000"/>
        </w:tabs>
        <w:kinsoku/>
        <w:wordWrap/>
        <w:overflowPunct/>
        <w:topLinePunct w:val="0"/>
        <w:bidi w:val="0"/>
        <w:snapToGrid/>
        <w:spacing w:line="25" w:lineRule="atLeast"/>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5.</w:t>
      </w:r>
      <w:r>
        <w:rPr>
          <w:rFonts w:hint="default" w:ascii="Times New Roman" w:hAnsi="Times New Roman" w:cs="Times New Roman"/>
          <w:sz w:val="26"/>
          <w:szCs w:val="26"/>
        </w:rPr>
        <w:tab/>
      </w:r>
      <w:r>
        <w:rPr>
          <w:rFonts w:hint="default" w:ascii="Times New Roman" w:hAnsi="Times New Roman" w:cs="Times New Roman"/>
          <w:sz w:val="26"/>
          <w:szCs w:val="26"/>
          <w:lang w:val="en-US"/>
        </w:rPr>
        <w:t>There isn’t a bookshelf in her bedroom</w:t>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4B5CCAEC">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rPr>
      </w:pPr>
      <w:bookmarkStart w:id="0" w:name="bookmark14"/>
      <w:r>
        <w:rPr>
          <w:rFonts w:hint="default" w:ascii="Times New Roman" w:hAnsi="Times New Roman" w:cs="Times New Roman"/>
          <w:b/>
          <w:color w:val="auto"/>
          <w:sz w:val="26"/>
          <w:szCs w:val="26"/>
          <w:lang w:val="en-US"/>
        </w:rPr>
        <w:t>Part 2.</w:t>
      </w:r>
      <w:r>
        <w:rPr>
          <w:rFonts w:hint="default" w:ascii="Times New Roman" w:hAnsi="Times New Roman" w:cs="Times New Roman"/>
          <w:b/>
          <w:color w:val="auto"/>
          <w:sz w:val="26"/>
          <w:szCs w:val="26"/>
        </w:rPr>
        <w:t xml:space="preserve"> </w:t>
      </w:r>
      <w:r>
        <w:rPr>
          <w:rFonts w:hint="default" w:ascii="Times New Roman" w:hAnsi="Times New Roman" w:cs="Times New Roman"/>
          <w:b/>
          <w:color w:val="auto"/>
          <w:sz w:val="26"/>
          <w:szCs w:val="26"/>
          <w:lang w:val="en-US"/>
        </w:rPr>
        <w:t>Listen and fill each blank</w:t>
      </w:r>
      <w:r>
        <w:rPr>
          <w:rFonts w:hint="default" w:ascii="Times New Roman" w:hAnsi="Times New Roman" w:cs="Times New Roman"/>
          <w:b/>
          <w:color w:val="0000FF"/>
          <w:sz w:val="26"/>
          <w:szCs w:val="26"/>
          <w:lang w:val="en-US"/>
        </w:rPr>
        <w:t xml:space="preserve"> </w:t>
      </w:r>
      <w:r>
        <w:rPr>
          <w:rFonts w:hint="default" w:ascii="Times New Roman" w:hAnsi="Times New Roman" w:cs="Times New Roman"/>
          <w:b/>
          <w:sz w:val="26"/>
          <w:szCs w:val="26"/>
          <w:lang w:val="en-US"/>
        </w:rPr>
        <w:t xml:space="preserve">with ONE word. </w:t>
      </w:r>
      <w:r>
        <w:rPr>
          <w:rFonts w:hint="default" w:ascii="Times New Roman" w:hAnsi="Times New Roman" w:cs="Times New Roman"/>
          <w:b/>
          <w:sz w:val="26"/>
          <w:szCs w:val="26"/>
        </w:rPr>
        <w:t>(1 point)</w:t>
      </w:r>
      <w:bookmarkEnd w:id="0"/>
    </w:p>
    <w:p w14:paraId="501D24B7">
      <w:pPr>
        <w:pStyle w:val="85"/>
        <w:keepNext w:val="0"/>
        <w:keepLines w:val="0"/>
        <w:widowControl/>
        <w:numPr>
          <w:ilvl w:val="0"/>
          <w:numId w:val="12"/>
        </w:numPr>
        <w:suppressLineNumbers w:val="0"/>
        <w:pBdr>
          <w:top w:val="none" w:color="auto" w:sz="0" w:space="0"/>
          <w:bottom w:val="none" w:color="auto" w:sz="0" w:space="0"/>
        </w:pBdr>
        <w:spacing w:before="0" w:beforeAutospacing="0" w:after="23" w:afterAutospacing="0" w:line="360" w:lineRule="auto"/>
        <w:ind w:left="420" w:leftChars="0" w:right="0" w:rightChars="0"/>
        <w:rPr>
          <w:rFonts w:hint="default" w:ascii="Times New Roman" w:hAnsi="Times New Roman" w:cs="Times New Roman"/>
          <w:color w:val="auto"/>
          <w:sz w:val="26"/>
          <w:szCs w:val="26"/>
        </w:rPr>
      </w:pPr>
      <w:r>
        <w:rPr>
          <w:rFonts w:hint="default" w:ascii="Times New Roman" w:hAnsi="Times New Roman" w:cs="Times New Roman"/>
          <w:color w:val="auto"/>
          <w:sz w:val="26"/>
          <w:szCs w:val="26"/>
        </w:rPr>
        <w:t>Janet's favourite teacher is her ___________ teacher.</w:t>
      </w:r>
    </w:p>
    <w:p w14:paraId="2B998EC8">
      <w:pPr>
        <w:pStyle w:val="85"/>
        <w:keepNext w:val="0"/>
        <w:keepLines w:val="0"/>
        <w:widowControl/>
        <w:numPr>
          <w:ilvl w:val="0"/>
          <w:numId w:val="12"/>
        </w:numPr>
        <w:suppressLineNumbers w:val="0"/>
        <w:pBdr>
          <w:top w:val="none" w:color="auto" w:sz="0" w:space="0"/>
          <w:bottom w:val="none" w:color="auto" w:sz="0" w:space="0"/>
        </w:pBdr>
        <w:spacing w:before="0" w:beforeAutospacing="0" w:after="23" w:afterAutospacing="0" w:line="360" w:lineRule="auto"/>
        <w:ind w:left="420" w:leftChars="0" w:right="0" w:rightChars="0" w:firstLine="0" w:firstLineChars="0"/>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Today Janet </w:t>
      </w:r>
      <w:r>
        <w:rPr>
          <w:rFonts w:hint="default" w:ascii="Times New Roman" w:hAnsi="Times New Roman" w:cs="Times New Roman"/>
          <w:color w:val="auto"/>
          <w:sz w:val="26"/>
          <w:szCs w:val="26"/>
          <w:lang w:val="en-US"/>
        </w:rPr>
        <w:t xml:space="preserve">isn’t </w:t>
      </w:r>
      <w:r>
        <w:rPr>
          <w:rFonts w:hint="default" w:ascii="Times New Roman" w:hAnsi="Times New Roman" w:cs="Times New Roman"/>
          <w:color w:val="auto"/>
          <w:sz w:val="26"/>
          <w:szCs w:val="26"/>
        </w:rPr>
        <w:t>__________ her uniform.</w:t>
      </w:r>
    </w:p>
    <w:p w14:paraId="47FABD73">
      <w:pPr>
        <w:pStyle w:val="85"/>
        <w:keepNext w:val="0"/>
        <w:keepLines w:val="0"/>
        <w:widowControl/>
        <w:numPr>
          <w:ilvl w:val="0"/>
          <w:numId w:val="12"/>
        </w:numPr>
        <w:suppressLineNumbers w:val="0"/>
        <w:pBdr>
          <w:top w:val="none" w:color="auto" w:sz="0" w:space="0"/>
          <w:bottom w:val="none" w:color="auto" w:sz="0" w:space="0"/>
        </w:pBdr>
        <w:spacing w:before="0" w:beforeAutospacing="0" w:after="23" w:afterAutospacing="0" w:line="360" w:lineRule="auto"/>
        <w:ind w:left="420" w:leftChars="0" w:right="0" w:rightChars="0" w:firstLine="0" w:firstLineChars="0"/>
        <w:rPr>
          <w:rFonts w:hint="default" w:ascii="Times New Roman" w:hAnsi="Times New Roman" w:cs="Times New Roman"/>
          <w:color w:val="auto"/>
          <w:sz w:val="26"/>
          <w:szCs w:val="26"/>
        </w:rPr>
      </w:pPr>
      <w:r>
        <w:rPr>
          <w:rFonts w:hint="default" w:ascii="Times New Roman" w:hAnsi="Times New Roman" w:cs="Times New Roman"/>
          <w:color w:val="auto"/>
          <w:sz w:val="26"/>
          <w:szCs w:val="26"/>
        </w:rPr>
        <w:t>Janet studies __________ for two hours a week.</w:t>
      </w:r>
    </w:p>
    <w:p w14:paraId="71237FE5">
      <w:pPr>
        <w:pStyle w:val="85"/>
        <w:keepNext w:val="0"/>
        <w:keepLines w:val="0"/>
        <w:widowControl/>
        <w:numPr>
          <w:ilvl w:val="0"/>
          <w:numId w:val="12"/>
        </w:numPr>
        <w:suppressLineNumbers w:val="0"/>
        <w:pBdr>
          <w:top w:val="none" w:color="auto" w:sz="0" w:space="0"/>
          <w:bottom w:val="none" w:color="auto" w:sz="0" w:space="0"/>
        </w:pBdr>
        <w:spacing w:before="0" w:beforeAutospacing="0" w:after="23" w:afterAutospacing="0" w:line="360" w:lineRule="auto"/>
        <w:ind w:left="420" w:leftChars="0" w:right="0" w:rightChars="0" w:firstLine="0" w:firstLineChars="0"/>
        <w:rPr>
          <w:rFonts w:hint="default" w:ascii="Times New Roman" w:hAnsi="Times New Roman" w:cs="Times New Roman"/>
          <w:color w:val="auto"/>
          <w:sz w:val="26"/>
          <w:szCs w:val="26"/>
        </w:rPr>
      </w:pPr>
      <w:r>
        <w:rPr>
          <w:rFonts w:hint="default" w:ascii="Times New Roman" w:hAnsi="Times New Roman" w:cs="Times New Roman"/>
          <w:color w:val="auto"/>
          <w:sz w:val="26"/>
          <w:szCs w:val="26"/>
          <w:lang w:val="en-US"/>
        </w:rPr>
        <w:t>J</w:t>
      </w:r>
      <w:r>
        <w:rPr>
          <w:rFonts w:hint="default" w:ascii="Times New Roman" w:hAnsi="Times New Roman" w:cs="Times New Roman"/>
          <w:color w:val="auto"/>
          <w:sz w:val="26"/>
          <w:szCs w:val="26"/>
        </w:rPr>
        <w:t xml:space="preserve">anet usually does her homework </w:t>
      </w:r>
      <w:r>
        <w:rPr>
          <w:rFonts w:hint="default" w:ascii="Times New Roman" w:hAnsi="Times New Roman" w:cs="Times New Roman"/>
          <w:color w:val="auto"/>
          <w:sz w:val="26"/>
          <w:szCs w:val="26"/>
          <w:lang w:val="en-US"/>
        </w:rPr>
        <w:t xml:space="preserve">in the </w:t>
      </w:r>
      <w:r>
        <w:rPr>
          <w:rFonts w:hint="default" w:ascii="Times New Roman" w:hAnsi="Times New Roman" w:cs="Times New Roman"/>
          <w:color w:val="auto"/>
          <w:sz w:val="26"/>
          <w:szCs w:val="26"/>
        </w:rPr>
        <w:t>___________.</w:t>
      </w:r>
    </w:p>
    <w:p w14:paraId="73C0F791">
      <w:pPr>
        <w:pStyle w:val="85"/>
        <w:keepNext w:val="0"/>
        <w:keepLines w:val="0"/>
        <w:widowControl/>
        <w:numPr>
          <w:ilvl w:val="0"/>
          <w:numId w:val="12"/>
        </w:numPr>
        <w:suppressLineNumbers w:val="0"/>
        <w:pBdr>
          <w:top w:val="none" w:color="auto" w:sz="0" w:space="0"/>
          <w:bottom w:val="none" w:color="auto" w:sz="0" w:space="0"/>
        </w:pBdr>
        <w:spacing w:before="0" w:beforeAutospacing="0" w:after="23" w:afterAutospacing="0" w:line="360" w:lineRule="auto"/>
        <w:ind w:left="420" w:leftChars="0" w:right="0" w:rightChars="0" w:firstLine="0" w:firstLineChars="0"/>
        <w:rPr>
          <w:rFonts w:hint="default" w:ascii="Times New Roman" w:hAnsi="Times New Roman" w:eastAsia="SimSun" w:cs="Times New Roman"/>
          <w:i w:val="0"/>
          <w:iCs w:val="0"/>
          <w:caps w:val="0"/>
          <w:spacing w:val="0"/>
          <w:sz w:val="26"/>
          <w:szCs w:val="26"/>
          <w:shd w:val="clear" w:fill="FFFFFF"/>
        </w:rPr>
      </w:pPr>
      <w:r>
        <w:rPr>
          <w:rFonts w:hint="default" w:ascii="Times New Roman" w:hAnsi="Times New Roman" w:cs="Times New Roman"/>
          <w:color w:val="auto"/>
          <w:sz w:val="26"/>
          <w:szCs w:val="26"/>
        </w:rPr>
        <w:t xml:space="preserve">Her class is going to have a biology lesson </w:t>
      </w:r>
      <w:r>
        <w:rPr>
          <w:rFonts w:hint="default" w:ascii="Times New Roman" w:hAnsi="Times New Roman" w:cs="Times New Roman"/>
          <w:color w:val="auto"/>
          <w:sz w:val="26"/>
          <w:szCs w:val="26"/>
          <w:lang w:val="en-US"/>
        </w:rPr>
        <w:t xml:space="preserve">on the </w:t>
      </w:r>
      <w:r>
        <w:rPr>
          <w:rFonts w:hint="default" w:ascii="Times New Roman" w:hAnsi="Times New Roman" w:cs="Times New Roman"/>
          <w:color w:val="auto"/>
          <w:sz w:val="26"/>
          <w:szCs w:val="26"/>
        </w:rPr>
        <w:t>___________.</w:t>
      </w:r>
    </w:p>
    <w:p w14:paraId="7293B0DD">
      <w:pPr>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B. LANGUAGE FOCUS (2.0 points)</w:t>
      </w:r>
    </w:p>
    <w:p w14:paraId="26F5142F">
      <w:pPr>
        <w:rPr>
          <w:rFonts w:ascii="Times New Roman" w:hAnsi="Times New Roman" w:eastAsia="Times New Roman" w:cs="Times New Roman"/>
          <w:kern w:val="0"/>
          <w:sz w:val="26"/>
          <w:szCs w:val="26"/>
          <w14:ligatures w14:val="none"/>
        </w:rPr>
      </w:pPr>
      <w:bookmarkStart w:id="1" w:name="bookmark7"/>
      <w:r>
        <w:rPr>
          <w:rFonts w:ascii="Times New Roman" w:hAnsi="Times New Roman" w:eastAsia="Times New Roman" w:cs="Times New Roman"/>
          <w:b/>
          <w:bCs/>
          <w:color w:val="000000"/>
          <w:kern w:val="0"/>
          <w:sz w:val="26"/>
          <w:szCs w:val="26"/>
          <w14:ligatures w14:val="none"/>
        </w:rPr>
        <w:t>1</w:t>
      </w:r>
      <w:bookmarkEnd w:id="1"/>
      <w:r>
        <w:rPr>
          <w:rFonts w:ascii="Times New Roman" w:hAnsi="Times New Roman" w:eastAsia="Times New Roman" w:cs="Times New Roman"/>
          <w:b/>
          <w:bCs/>
          <w:color w:val="000000"/>
          <w:kern w:val="0"/>
          <w:sz w:val="26"/>
          <w:szCs w:val="26"/>
          <w14:ligatures w14:val="none"/>
        </w:rPr>
        <w:t>1</w:t>
      </w:r>
      <w:r>
        <w:rPr>
          <w:rFonts w:ascii="Times New Roman" w:hAnsi="Times New Roman" w:eastAsia="Times New Roman" w:cs="Times New Roman"/>
          <w:color w:val="000000"/>
          <w:kern w:val="0"/>
          <w:sz w:val="26"/>
          <w:szCs w:val="26"/>
          <w14:ligatures w14:val="none"/>
        </w:rPr>
        <w:t xml:space="preserve">. </w:t>
      </w:r>
      <w:r>
        <w:rPr>
          <w:rFonts w:ascii="Times New Roman" w:hAnsi="Times New Roman" w:eastAsia="Times New Roman" w:cs="Times New Roman"/>
          <w:b/>
          <w:bCs/>
          <w:color w:val="000000"/>
          <w:kern w:val="0"/>
          <w:sz w:val="26"/>
          <w:szCs w:val="26"/>
          <w14:ligatures w14:val="none"/>
        </w:rPr>
        <w:t>Circle the letter A, B, C or D that indicates the word whose underlined part is pronounced differently from the rest.</w:t>
      </w:r>
    </w:p>
    <w:p w14:paraId="72BEC022">
      <w:pPr>
        <w:tabs>
          <w:tab w:val="left" w:pos="2552"/>
          <w:tab w:val="left" w:pos="4820"/>
          <w:tab w:val="left" w:pos="7088"/>
        </w:tabs>
        <w:ind w:left="0" w:leftChars="0" w:firstLine="0" w:firstLineChars="0"/>
        <w:rPr>
          <w:rFonts w:hint="default" w:ascii="Times New Roman" w:hAnsi="Times New Roman" w:eastAsia="Times New Roman" w:cs="Times New Roman"/>
          <w:color w:val="000000"/>
          <w:kern w:val="0"/>
          <w:sz w:val="26"/>
          <w:szCs w:val="26"/>
          <w:lang w:val="en-US"/>
          <w14:ligatures w14:val="none"/>
        </w:rPr>
      </w:pPr>
      <w:r>
        <w:rPr>
          <w:rFonts w:ascii="Times New Roman" w:hAnsi="Times New Roman" w:eastAsia="Times New Roman" w:cs="Times New Roman"/>
          <w:color w:val="000000"/>
          <w:kern w:val="0"/>
          <w:sz w:val="26"/>
          <w:szCs w:val="26"/>
          <w14:ligatures w14:val="none"/>
        </w:rPr>
        <w:t xml:space="preserve"> </w:t>
      </w:r>
      <w:bookmarkStart w:id="2" w:name="bookmark8"/>
      <w:r>
        <w:rPr>
          <w:rFonts w:hint="default" w:ascii="Times New Roman" w:hAnsi="Times New Roman" w:cs="Times New Roman"/>
          <w:color w:val="auto"/>
          <w:sz w:val="26"/>
          <w:szCs w:val="26"/>
          <w:lang w:bidi="en-US"/>
        </w:rPr>
        <w:t xml:space="preserve">A. </w:t>
      </w:r>
      <w:r>
        <w:rPr>
          <w:rFonts w:hint="default" w:ascii="Times New Roman" w:hAnsi="Times New Roman" w:cs="Times New Roman"/>
          <w:color w:val="auto"/>
          <w:sz w:val="26"/>
          <w:szCs w:val="26"/>
          <w:lang w:val="en-US" w:bidi="en-US"/>
        </w:rPr>
        <w:t>st</w:t>
      </w:r>
      <w:r>
        <w:rPr>
          <w:rFonts w:hint="default" w:ascii="Times New Roman" w:hAnsi="Times New Roman" w:cs="Times New Roman"/>
          <w:b/>
          <w:bCs/>
          <w:color w:val="auto"/>
          <w:sz w:val="26"/>
          <w:szCs w:val="26"/>
          <w:u w:val="single"/>
          <w:lang w:val="en-US" w:bidi="en-US"/>
        </w:rPr>
        <w:t>u</w:t>
      </w:r>
      <w:r>
        <w:rPr>
          <w:rFonts w:hint="default" w:ascii="Times New Roman" w:hAnsi="Times New Roman" w:cs="Times New Roman"/>
          <w:color w:val="auto"/>
          <w:sz w:val="26"/>
          <w:szCs w:val="26"/>
          <w:lang w:val="en-US" w:bidi="en-US"/>
        </w:rPr>
        <w:t xml:space="preserve">dy  </w:t>
      </w:r>
      <w:r>
        <w:rPr>
          <w:rFonts w:hint="default" w:ascii="Times New Roman" w:hAnsi="Times New Roman" w:cs="Times New Roman"/>
          <w:color w:val="auto"/>
          <w:sz w:val="26"/>
          <w:szCs w:val="26"/>
          <w:lang w:bidi="en-US"/>
        </w:rPr>
        <w:tab/>
      </w:r>
      <w:r>
        <w:rPr>
          <w:rFonts w:hint="default" w:ascii="Times New Roman" w:hAnsi="Times New Roman" w:cs="Times New Roman"/>
          <w:color w:val="auto"/>
          <w:sz w:val="26"/>
          <w:szCs w:val="26"/>
          <w:lang w:bidi="en-US"/>
        </w:rPr>
        <w:t xml:space="preserve">B. </w:t>
      </w:r>
      <w:r>
        <w:rPr>
          <w:rFonts w:hint="default" w:ascii="Times New Roman" w:hAnsi="Times New Roman" w:cs="Times New Roman"/>
          <w:color w:val="auto"/>
          <w:sz w:val="26"/>
          <w:szCs w:val="26"/>
          <w:lang w:val="en-US" w:bidi="en-US"/>
        </w:rPr>
        <w:t>st</w:t>
      </w:r>
      <w:r>
        <w:rPr>
          <w:rFonts w:hint="default" w:ascii="Times New Roman" w:hAnsi="Times New Roman" w:cs="Times New Roman"/>
          <w:b/>
          <w:bCs/>
          <w:color w:val="auto"/>
          <w:sz w:val="26"/>
          <w:szCs w:val="26"/>
          <w:u w:val="single"/>
          <w:lang w:val="en-US" w:bidi="en-US"/>
        </w:rPr>
        <w:t>u</w:t>
      </w:r>
      <w:r>
        <w:rPr>
          <w:rFonts w:hint="default" w:ascii="Times New Roman" w:hAnsi="Times New Roman" w:cs="Times New Roman"/>
          <w:color w:val="auto"/>
          <w:sz w:val="26"/>
          <w:szCs w:val="26"/>
          <w:lang w:val="en-US" w:bidi="en-US"/>
        </w:rPr>
        <w:t>dent</w:t>
      </w:r>
      <w:r>
        <w:rPr>
          <w:rFonts w:hint="default" w:ascii="Times New Roman" w:hAnsi="Times New Roman" w:cs="Times New Roman"/>
          <w:color w:val="auto"/>
          <w:sz w:val="26"/>
          <w:szCs w:val="26"/>
          <w:lang w:bidi="en-US"/>
        </w:rPr>
        <w:tab/>
      </w:r>
      <w:r>
        <w:rPr>
          <w:rFonts w:hint="default" w:ascii="Times New Roman" w:hAnsi="Times New Roman" w:cs="Times New Roman"/>
          <w:color w:val="auto"/>
          <w:sz w:val="26"/>
          <w:szCs w:val="26"/>
          <w:lang w:bidi="en-US"/>
        </w:rPr>
        <w:t xml:space="preserve">C. </w:t>
      </w:r>
      <w:r>
        <w:rPr>
          <w:rFonts w:hint="default" w:ascii="Times New Roman" w:hAnsi="Times New Roman" w:cs="Times New Roman"/>
          <w:color w:val="auto"/>
          <w:sz w:val="26"/>
          <w:szCs w:val="26"/>
          <w:lang w:val="en-US" w:bidi="en-US"/>
        </w:rPr>
        <w:t>m</w:t>
      </w:r>
      <w:r>
        <w:rPr>
          <w:rFonts w:hint="default" w:ascii="Times New Roman" w:hAnsi="Times New Roman" w:cs="Times New Roman"/>
          <w:b/>
          <w:bCs/>
          <w:color w:val="auto"/>
          <w:sz w:val="26"/>
          <w:szCs w:val="26"/>
          <w:u w:val="single"/>
          <w:lang w:val="en-US" w:bidi="en-US"/>
        </w:rPr>
        <w:t>u</w:t>
      </w:r>
      <w:r>
        <w:rPr>
          <w:rFonts w:hint="default" w:ascii="Times New Roman" w:hAnsi="Times New Roman" w:cs="Times New Roman"/>
          <w:color w:val="auto"/>
          <w:sz w:val="26"/>
          <w:szCs w:val="26"/>
          <w:lang w:val="en-US" w:bidi="en-US"/>
        </w:rPr>
        <w:t>sic</w:t>
      </w:r>
      <w:r>
        <w:rPr>
          <w:rFonts w:hint="default" w:ascii="Times New Roman" w:hAnsi="Times New Roman" w:cs="Times New Roman"/>
          <w:color w:val="auto"/>
          <w:sz w:val="26"/>
          <w:szCs w:val="26"/>
          <w:lang w:bidi="en-US"/>
        </w:rPr>
        <w:tab/>
      </w:r>
      <w:r>
        <w:rPr>
          <w:rFonts w:hint="default" w:ascii="Times New Roman" w:hAnsi="Times New Roman" w:cs="Times New Roman"/>
          <w:color w:val="auto"/>
          <w:sz w:val="26"/>
          <w:szCs w:val="26"/>
          <w:lang w:bidi="en-US"/>
        </w:rPr>
        <w:t xml:space="preserve">D. </w:t>
      </w:r>
      <w:r>
        <w:rPr>
          <w:rFonts w:hint="default" w:ascii="Times New Roman" w:hAnsi="Times New Roman" w:cs="Times New Roman"/>
          <w:b/>
          <w:bCs/>
          <w:color w:val="auto"/>
          <w:sz w:val="26"/>
          <w:szCs w:val="26"/>
          <w:u w:val="single"/>
          <w:lang w:val="en-US" w:bidi="en-US"/>
        </w:rPr>
        <w:t>u</w:t>
      </w:r>
      <w:r>
        <w:rPr>
          <w:rFonts w:hint="default" w:ascii="Times New Roman" w:hAnsi="Times New Roman" w:cs="Times New Roman"/>
          <w:color w:val="auto"/>
          <w:sz w:val="26"/>
          <w:szCs w:val="26"/>
          <w:lang w:val="en-US" w:bidi="en-US"/>
        </w:rPr>
        <w:t>niform</w:t>
      </w:r>
      <w:r>
        <w:rPr>
          <w:rFonts w:hint="default" w:ascii="Times New Roman" w:hAnsi="Times New Roman" w:eastAsia="Times New Roman" w:cs="Times New Roman"/>
          <w:color w:val="000000"/>
          <w:kern w:val="0"/>
          <w:sz w:val="26"/>
          <w:szCs w:val="26"/>
          <w:lang w:val="en-US"/>
          <w14:ligatures w14:val="none"/>
        </w:rPr>
        <w:t xml:space="preserve">       </w:t>
      </w:r>
    </w:p>
    <w:p w14:paraId="551C8594">
      <w:pPr>
        <w:tabs>
          <w:tab w:val="left" w:pos="2552"/>
          <w:tab w:val="left" w:pos="4820"/>
          <w:tab w:val="left" w:pos="7088"/>
        </w:tabs>
        <w:ind w:left="0" w:leftChars="0" w:firstLine="0" w:firstLineChars="0"/>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1</w:t>
      </w:r>
      <w:bookmarkEnd w:id="2"/>
      <w:r>
        <w:rPr>
          <w:rFonts w:ascii="Times New Roman" w:hAnsi="Times New Roman" w:eastAsia="Times New Roman" w:cs="Times New Roman"/>
          <w:b/>
          <w:bCs/>
          <w:color w:val="000000"/>
          <w:kern w:val="0"/>
          <w:sz w:val="26"/>
          <w:szCs w:val="26"/>
          <w14:ligatures w14:val="none"/>
        </w:rPr>
        <w:t>2.</w:t>
      </w:r>
      <w:r>
        <w:rPr>
          <w:rFonts w:ascii="Times New Roman" w:hAnsi="Times New Roman" w:eastAsia="Times New Roman" w:cs="Times New Roman"/>
          <w:color w:val="000000"/>
          <w:kern w:val="0"/>
          <w:sz w:val="26"/>
          <w:szCs w:val="26"/>
          <w14:ligatures w14:val="none"/>
        </w:rPr>
        <w:t xml:space="preserve"> </w:t>
      </w:r>
      <w:r>
        <w:rPr>
          <w:rFonts w:ascii="Times New Roman" w:hAnsi="Times New Roman" w:eastAsia="Times New Roman" w:cs="Times New Roman"/>
          <w:b/>
          <w:bCs/>
          <w:color w:val="000000"/>
          <w:kern w:val="0"/>
          <w:sz w:val="26"/>
          <w:szCs w:val="26"/>
          <w14:ligatures w14:val="none"/>
        </w:rPr>
        <w:t>Circle the letter A, B, C or D that indicates the word whose stressed syllable is different from the rest.</w:t>
      </w:r>
    </w:p>
    <w:p w14:paraId="765B548F">
      <w:pPr>
        <w:tabs>
          <w:tab w:val="left" w:pos="2420"/>
          <w:tab w:val="left" w:pos="4620"/>
          <w:tab w:val="left" w:pos="7040"/>
        </w:tabs>
        <w:rPr>
          <w:rFonts w:hint="default" w:ascii="Times New Roman" w:hAnsi="Times New Roman" w:cs="Times New Roman"/>
          <w:color w:val="000000" w:themeColor="text1"/>
          <w:sz w:val="26"/>
          <w:szCs w:val="26"/>
          <w:u w:val="none"/>
          <w:lang w:val="en-US" w:bidi="en-US"/>
          <w14:textFill>
            <w14:solidFill>
              <w14:schemeClr w14:val="tx1"/>
            </w14:solidFill>
          </w14:textFill>
        </w:rPr>
      </w:pPr>
      <w:r>
        <w:rPr>
          <w:rFonts w:hint="default" w:ascii="Times New Roman" w:hAnsi="Times New Roman" w:cs="Times New Roman"/>
          <w:b/>
          <w:bCs/>
          <w:color w:val="000000" w:themeColor="text1"/>
          <w:sz w:val="26"/>
          <w:szCs w:val="26"/>
          <w:lang w:val="en-US" w:bidi="en-US"/>
          <w14:textFill>
            <w14:solidFill>
              <w14:schemeClr w14:val="tx1"/>
            </w14:solidFill>
          </w14:textFill>
        </w:rPr>
        <w:t>12</w:t>
      </w:r>
      <w:r>
        <w:rPr>
          <w:rFonts w:hint="default" w:ascii="Times New Roman" w:hAnsi="Times New Roman" w:cs="Times New Roman"/>
          <w:color w:val="000000" w:themeColor="text1"/>
          <w:sz w:val="26"/>
          <w:szCs w:val="26"/>
          <w:lang w:val="en-US" w:bidi="en-US"/>
          <w14:textFill>
            <w14:solidFill>
              <w14:schemeClr w14:val="tx1"/>
            </w14:solidFill>
          </w14:textFill>
        </w:rPr>
        <w:t xml:space="preserve">. </w:t>
      </w:r>
      <w:r>
        <w:rPr>
          <w:rFonts w:hint="default" w:ascii="Times New Roman" w:hAnsi="Times New Roman" w:cs="Times New Roman"/>
          <w:color w:val="000000" w:themeColor="text1"/>
          <w:sz w:val="26"/>
          <w:szCs w:val="26"/>
          <w:lang w:bidi="en-US"/>
          <w14:textFill>
            <w14:solidFill>
              <w14:schemeClr w14:val="tx1"/>
            </w14:solidFill>
          </w14:textFill>
        </w:rPr>
        <w:t xml:space="preserve">A. </w:t>
      </w:r>
      <w:r>
        <w:rPr>
          <w:rFonts w:hint="default" w:ascii="Times New Roman" w:hAnsi="Times New Roman" w:cs="Times New Roman"/>
          <w:color w:val="000000" w:themeColor="text1"/>
          <w:sz w:val="26"/>
          <w:szCs w:val="26"/>
          <w:lang w:val="en-US" w:bidi="en-US"/>
          <w14:textFill>
            <w14:solidFill>
              <w14:schemeClr w14:val="tx1"/>
            </w14:solidFill>
          </w14:textFill>
        </w:rPr>
        <w:t xml:space="preserve">karate  </w:t>
      </w:r>
      <w:r>
        <w:rPr>
          <w:rFonts w:hint="default" w:ascii="Times New Roman" w:hAnsi="Times New Roman" w:cs="Times New Roman"/>
          <w:color w:val="000000" w:themeColor="text1"/>
          <w:sz w:val="26"/>
          <w:szCs w:val="26"/>
          <w:lang w:bidi="en-US"/>
          <w14:textFill>
            <w14:solidFill>
              <w14:schemeClr w14:val="tx1"/>
            </w14:solidFill>
          </w14:textFill>
        </w:rPr>
        <w:tab/>
      </w:r>
      <w:r>
        <w:rPr>
          <w:rFonts w:hint="default" w:ascii="Times New Roman" w:hAnsi="Times New Roman" w:cs="Times New Roman"/>
          <w:color w:val="000000" w:themeColor="text1"/>
          <w:sz w:val="26"/>
          <w:szCs w:val="26"/>
          <w:lang w:bidi="en-US"/>
          <w14:textFill>
            <w14:solidFill>
              <w14:schemeClr w14:val="tx1"/>
            </w14:solidFill>
          </w14:textFill>
        </w:rPr>
        <w:t xml:space="preserve">B. </w:t>
      </w:r>
      <w:r>
        <w:rPr>
          <w:rFonts w:hint="default" w:ascii="Times New Roman" w:hAnsi="Times New Roman" w:cs="Times New Roman"/>
          <w:color w:val="000000" w:themeColor="text1"/>
          <w:sz w:val="26"/>
          <w:szCs w:val="26"/>
          <w:lang w:val="en-US" w:bidi="en-US"/>
          <w14:textFill>
            <w14:solidFill>
              <w14:schemeClr w14:val="tx1"/>
            </w14:solidFill>
          </w14:textFill>
        </w:rPr>
        <w:t>uniform</w:t>
      </w:r>
      <w:r>
        <w:rPr>
          <w:rFonts w:hint="default" w:ascii="Times New Roman" w:hAnsi="Times New Roman" w:cs="Times New Roman"/>
          <w:color w:val="000000" w:themeColor="text1"/>
          <w:sz w:val="26"/>
          <w:szCs w:val="26"/>
          <w:lang w:bidi="en-US"/>
          <w14:textFill>
            <w14:solidFill>
              <w14:schemeClr w14:val="tx1"/>
            </w14:solidFill>
          </w14:textFill>
        </w:rPr>
        <w:tab/>
      </w:r>
      <w:r>
        <w:rPr>
          <w:rFonts w:hint="default" w:ascii="Times New Roman" w:hAnsi="Times New Roman" w:cs="Times New Roman"/>
          <w:color w:val="auto"/>
          <w:sz w:val="26"/>
          <w:szCs w:val="26"/>
          <w:lang w:bidi="en-US"/>
        </w:rPr>
        <w:t>C</w:t>
      </w:r>
      <w:r>
        <w:rPr>
          <w:rFonts w:hint="default" w:ascii="Times New Roman" w:hAnsi="Times New Roman" w:cs="Times New Roman"/>
          <w:color w:val="000000" w:themeColor="text1"/>
          <w:sz w:val="26"/>
          <w:szCs w:val="26"/>
          <w:lang w:bidi="en-US"/>
          <w14:textFill>
            <w14:solidFill>
              <w14:schemeClr w14:val="tx1"/>
            </w14:solidFill>
          </w14:textFill>
        </w:rPr>
        <w:t>.</w:t>
      </w:r>
      <w:r>
        <w:rPr>
          <w:rFonts w:hint="default" w:ascii="Times New Roman" w:hAnsi="Times New Roman" w:cs="Times New Roman"/>
          <w:color w:val="000000" w:themeColor="text1"/>
          <w:sz w:val="26"/>
          <w:szCs w:val="26"/>
          <w:lang w:val="en-US" w:bidi="en-US"/>
          <w14:textFill>
            <w14:solidFill>
              <w14:schemeClr w14:val="tx1"/>
            </w14:solidFill>
          </w14:textFill>
        </w:rPr>
        <w:t xml:space="preserve"> compass</w:t>
      </w:r>
      <w:r>
        <w:rPr>
          <w:rFonts w:hint="default" w:ascii="Times New Roman" w:hAnsi="Times New Roman" w:cs="Times New Roman"/>
          <w:color w:val="000000" w:themeColor="text1"/>
          <w:sz w:val="26"/>
          <w:szCs w:val="26"/>
          <w:lang w:bidi="en-US"/>
          <w14:textFill>
            <w14:solidFill>
              <w14:schemeClr w14:val="tx1"/>
            </w14:solidFill>
          </w14:textFill>
        </w:rPr>
        <w:t xml:space="preserve"> </w:t>
      </w:r>
      <w:r>
        <w:rPr>
          <w:rFonts w:hint="default" w:ascii="Times New Roman" w:hAnsi="Times New Roman" w:cs="Times New Roman"/>
          <w:color w:val="000000" w:themeColor="text1"/>
          <w:sz w:val="26"/>
          <w:szCs w:val="26"/>
          <w:lang w:val="en-US" w:bidi="en-US"/>
          <w14:textFill>
            <w14:solidFill>
              <w14:schemeClr w14:val="tx1"/>
            </w14:solidFill>
          </w14:textFill>
        </w:rPr>
        <w:t xml:space="preserve"> </w:t>
      </w:r>
      <w:r>
        <w:rPr>
          <w:rFonts w:hint="default" w:ascii="Times New Roman" w:hAnsi="Times New Roman" w:cs="Times New Roman"/>
          <w:color w:val="000000" w:themeColor="text1"/>
          <w:sz w:val="26"/>
          <w:szCs w:val="26"/>
          <w:lang w:bidi="en-US"/>
          <w14:textFill>
            <w14:solidFill>
              <w14:schemeClr w14:val="tx1"/>
            </w14:solidFill>
          </w14:textFill>
        </w:rPr>
        <w:tab/>
      </w:r>
      <w:r>
        <w:rPr>
          <w:rFonts w:hint="default" w:ascii="Times New Roman" w:hAnsi="Times New Roman" w:cs="Times New Roman"/>
          <w:color w:val="000000" w:themeColor="text1"/>
          <w:sz w:val="26"/>
          <w:szCs w:val="26"/>
          <w:lang w:bidi="en-US"/>
          <w14:textFill>
            <w14:solidFill>
              <w14:schemeClr w14:val="tx1"/>
            </w14:solidFill>
          </w14:textFill>
        </w:rPr>
        <w:t xml:space="preserve">D. </w:t>
      </w:r>
      <w:r>
        <w:rPr>
          <w:rFonts w:hint="default" w:ascii="Times New Roman" w:hAnsi="Times New Roman" w:cs="Times New Roman"/>
          <w:color w:val="000000" w:themeColor="text1"/>
          <w:sz w:val="26"/>
          <w:szCs w:val="26"/>
          <w:u w:val="none"/>
          <w:lang w:val="en-US" w:bidi="en-US"/>
          <w14:textFill>
            <w14:solidFill>
              <w14:schemeClr w14:val="tx1"/>
            </w14:solidFill>
          </w14:textFill>
        </w:rPr>
        <w:t>homework</w:t>
      </w:r>
    </w:p>
    <w:p w14:paraId="75A5B55D">
      <w:pPr>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Choose the best answers.</w:t>
      </w:r>
    </w:p>
    <w:p w14:paraId="3D44BCA6">
      <w:pPr>
        <w:tabs>
          <w:tab w:val="left" w:pos="284"/>
          <w:tab w:val="left" w:pos="2835"/>
          <w:tab w:val="left" w:pos="5387"/>
          <w:tab w:val="left" w:pos="7938"/>
        </w:tabs>
        <w:spacing w:before="40" w:after="40"/>
        <w:rPr>
          <w:rFonts w:hint="default" w:ascii="Times New Roman" w:hAnsi="Times New Roman" w:cs="Times New Roman"/>
          <w:sz w:val="24"/>
          <w:szCs w:val="24"/>
          <w:lang w:bidi="en-US"/>
        </w:rPr>
      </w:pPr>
      <w:r>
        <w:rPr>
          <w:rFonts w:ascii="Times New Roman" w:hAnsi="Times New Roman" w:eastAsia="Times New Roman" w:cs="Times New Roman"/>
          <w:b/>
          <w:bCs/>
          <w:color w:val="000000"/>
          <w:kern w:val="0"/>
          <w:sz w:val="26"/>
          <w:szCs w:val="26"/>
          <w14:ligatures w14:val="none"/>
        </w:rPr>
        <w:t>13</w:t>
      </w:r>
      <w:r>
        <w:rPr>
          <w:rFonts w:ascii="Times New Roman" w:hAnsi="Times New Roman" w:eastAsia="Times New Roman" w:cs="Times New Roman"/>
          <w:color w:val="000000"/>
          <w:kern w:val="0"/>
          <w:sz w:val="26"/>
          <w:szCs w:val="26"/>
          <w14:ligatures w14:val="none"/>
        </w:rPr>
        <w:t>.</w:t>
      </w:r>
      <w:r>
        <w:rPr>
          <w:rFonts w:hint="default" w:ascii="Times New Roman" w:hAnsi="Times New Roman" w:cs="Times New Roman"/>
          <w:sz w:val="24"/>
          <w:szCs w:val="24"/>
          <w:lang w:bidi="en-US"/>
        </w:rPr>
        <w:t xml:space="preserve"> You can </w:t>
      </w:r>
      <w:r>
        <w:rPr>
          <w:rFonts w:hint="default" w:ascii="Times New Roman" w:hAnsi="Times New Roman" w:cs="Times New Roman"/>
          <w:b w:val="0"/>
          <w:bCs w:val="0"/>
          <w:sz w:val="24"/>
          <w:szCs w:val="24"/>
          <w:lang w:bidi="en-US"/>
        </w:rPr>
        <w:t xml:space="preserve">borrow books </w:t>
      </w:r>
      <w:r>
        <w:rPr>
          <w:rFonts w:hint="default" w:ascii="Times New Roman" w:hAnsi="Times New Roman" w:cs="Times New Roman"/>
          <w:sz w:val="24"/>
          <w:szCs w:val="24"/>
          <w:lang w:bidi="en-US"/>
        </w:rPr>
        <w:t>from the school _______.</w:t>
      </w:r>
    </w:p>
    <w:p w14:paraId="50A5194F">
      <w:pPr>
        <w:tabs>
          <w:tab w:val="left" w:pos="284"/>
          <w:tab w:val="left" w:pos="2835"/>
          <w:tab w:val="left" w:pos="5387"/>
          <w:tab w:val="left" w:pos="7938"/>
        </w:tabs>
        <w:spacing w:before="40" w:after="40"/>
        <w:rPr>
          <w:rFonts w:hint="default" w:ascii="Times New Roman" w:hAnsi="Times New Roman" w:cs="Times New Roman"/>
          <w:color w:val="auto"/>
          <w:sz w:val="24"/>
          <w:szCs w:val="24"/>
          <w:lang w:bidi="en-US"/>
        </w:rPr>
      </w:pPr>
      <w:r>
        <w:rPr>
          <w:rFonts w:hint="default" w:ascii="Times New Roman" w:hAnsi="Times New Roman" w:cs="Times New Roman"/>
          <w:sz w:val="24"/>
          <w:szCs w:val="24"/>
          <w:lang w:bidi="en-US"/>
        </w:rPr>
        <w:tab/>
      </w:r>
      <w:r>
        <w:rPr>
          <w:rFonts w:hint="default" w:ascii="Times New Roman" w:hAnsi="Times New Roman" w:cs="Times New Roman"/>
          <w:sz w:val="24"/>
          <w:szCs w:val="24"/>
          <w:lang w:bidi="en-US"/>
        </w:rPr>
        <w:t>A. yard</w:t>
      </w:r>
      <w:r>
        <w:rPr>
          <w:rFonts w:hint="default" w:ascii="Times New Roman" w:hAnsi="Times New Roman" w:cs="Times New Roman"/>
          <w:sz w:val="24"/>
          <w:szCs w:val="24"/>
          <w:lang w:bidi="en-US"/>
        </w:rPr>
        <w:tab/>
      </w:r>
      <w:r>
        <w:rPr>
          <w:rFonts w:hint="default" w:ascii="Times New Roman" w:hAnsi="Times New Roman" w:cs="Times New Roman"/>
          <w:sz w:val="24"/>
          <w:szCs w:val="24"/>
          <w:lang w:bidi="en-US"/>
        </w:rPr>
        <w:t>B.</w:t>
      </w:r>
      <w:r>
        <w:rPr>
          <w:rFonts w:hint="default" w:ascii="Times New Roman" w:hAnsi="Times New Roman" w:cs="Times New Roman"/>
          <w:sz w:val="24"/>
          <w:szCs w:val="24"/>
          <w:lang w:val="en-US" w:bidi="en-US"/>
        </w:rPr>
        <w:t xml:space="preserve"> </w:t>
      </w:r>
      <w:r>
        <w:rPr>
          <w:rFonts w:hint="default" w:ascii="Times New Roman" w:hAnsi="Times New Roman" w:cs="Times New Roman"/>
          <w:color w:val="auto"/>
          <w:sz w:val="24"/>
          <w:szCs w:val="24"/>
          <w:lang w:bidi="en-US"/>
        </w:rPr>
        <w:t>garden</w:t>
      </w:r>
      <w:r>
        <w:rPr>
          <w:rFonts w:hint="default" w:ascii="Times New Roman" w:hAnsi="Times New Roman" w:cs="Times New Roman"/>
          <w:sz w:val="24"/>
          <w:szCs w:val="24"/>
          <w:lang w:bidi="en-US"/>
        </w:rPr>
        <w:tab/>
      </w:r>
      <w:r>
        <w:rPr>
          <w:rFonts w:hint="default" w:ascii="Times New Roman" w:hAnsi="Times New Roman" w:cs="Times New Roman"/>
          <w:b w:val="0"/>
          <w:bCs w:val="0"/>
          <w:color w:val="auto"/>
          <w:sz w:val="24"/>
          <w:szCs w:val="24"/>
          <w:lang w:bidi="en-US"/>
        </w:rPr>
        <w:t xml:space="preserve">C. </w:t>
      </w:r>
      <w:r>
        <w:rPr>
          <w:rFonts w:hint="default" w:ascii="Times New Roman" w:hAnsi="Times New Roman" w:cs="Times New Roman"/>
          <w:sz w:val="24"/>
          <w:szCs w:val="24"/>
          <w:lang w:bidi="en-US"/>
        </w:rPr>
        <w:t>canteen</w:t>
      </w:r>
      <w:r>
        <w:rPr>
          <w:rFonts w:hint="default" w:ascii="Times New Roman" w:hAnsi="Times New Roman" w:cs="Times New Roman"/>
          <w:color w:val="auto"/>
          <w:sz w:val="24"/>
          <w:szCs w:val="24"/>
          <w:lang w:bidi="en-US"/>
        </w:rPr>
        <w:tab/>
      </w:r>
      <w:r>
        <w:rPr>
          <w:rFonts w:hint="default" w:ascii="Times New Roman" w:hAnsi="Times New Roman" w:cs="Times New Roman"/>
          <w:color w:val="auto"/>
          <w:sz w:val="24"/>
          <w:szCs w:val="24"/>
          <w:lang w:bidi="en-US"/>
        </w:rPr>
        <w:t xml:space="preserve">D. </w:t>
      </w:r>
      <w:r>
        <w:rPr>
          <w:rFonts w:hint="default" w:ascii="Times New Roman" w:hAnsi="Times New Roman" w:cs="Times New Roman"/>
          <w:sz w:val="24"/>
          <w:szCs w:val="24"/>
          <w:lang w:val="en-US" w:bidi="en-US"/>
        </w:rPr>
        <w:t xml:space="preserve"> </w:t>
      </w:r>
      <w:r>
        <w:rPr>
          <w:rFonts w:hint="default" w:ascii="Times New Roman" w:hAnsi="Times New Roman" w:cs="Times New Roman"/>
          <w:color w:val="auto"/>
          <w:sz w:val="24"/>
          <w:szCs w:val="24"/>
          <w:lang w:bidi="en-US"/>
        </w:rPr>
        <w:t>library</w:t>
      </w:r>
    </w:p>
    <w:p w14:paraId="6C51A7D2">
      <w:pPr>
        <w:tabs>
          <w:tab w:val="left" w:pos="284"/>
          <w:tab w:val="left" w:pos="2835"/>
          <w:tab w:val="left" w:pos="5387"/>
          <w:tab w:val="left" w:pos="7938"/>
        </w:tabs>
        <w:spacing w:before="40" w:after="40"/>
        <w:rPr>
          <w:rFonts w:hint="default" w:ascii="Times New Roman" w:hAnsi="Times New Roman" w:cs="Times New Roman"/>
          <w:color w:val="auto"/>
          <w:sz w:val="24"/>
          <w:szCs w:val="24"/>
          <w:lang w:bidi="en-US"/>
        </w:rPr>
      </w:pPr>
      <w:r>
        <w:rPr>
          <w:rFonts w:hint="default" w:ascii="Times New Roman" w:hAnsi="Times New Roman" w:cs="Times New Roman"/>
          <w:sz w:val="24"/>
          <w:szCs w:val="24"/>
          <w:lang w:bidi="en-US"/>
        </w:rPr>
        <w:t xml:space="preserve"> </w:t>
      </w:r>
      <w:r>
        <w:rPr>
          <w:rFonts w:ascii="Times New Roman" w:hAnsi="Times New Roman" w:eastAsia="Times New Roman" w:cs="Times New Roman"/>
          <w:b/>
          <w:bCs/>
          <w:color w:val="auto"/>
          <w:kern w:val="0"/>
          <w:sz w:val="26"/>
          <w:szCs w:val="26"/>
          <w14:ligatures w14:val="none"/>
        </w:rPr>
        <w:t>14</w:t>
      </w:r>
      <w:r>
        <w:rPr>
          <w:rFonts w:ascii="Times New Roman" w:hAnsi="Times New Roman" w:eastAsia="Times New Roman" w:cs="Times New Roman"/>
          <w:color w:val="auto"/>
          <w:kern w:val="0"/>
          <w:sz w:val="26"/>
          <w:szCs w:val="26"/>
          <w14:ligatures w14:val="none"/>
        </w:rPr>
        <w:t xml:space="preserve">. </w:t>
      </w:r>
      <w:r>
        <w:rPr>
          <w:rFonts w:hint="default" w:ascii="Times New Roman" w:hAnsi="Times New Roman" w:cs="Times New Roman"/>
          <w:color w:val="auto"/>
          <w:sz w:val="24"/>
          <w:szCs w:val="24"/>
          <w:lang w:bidi="en-US"/>
        </w:rPr>
        <w:t>_______ worried about my results at school.</w:t>
      </w:r>
    </w:p>
    <w:p w14:paraId="31A02DC5">
      <w:pPr>
        <w:tabs>
          <w:tab w:val="left" w:pos="284"/>
          <w:tab w:val="left" w:pos="2835"/>
          <w:tab w:val="left" w:pos="5387"/>
          <w:tab w:val="left" w:pos="7938"/>
        </w:tabs>
        <w:spacing w:before="40" w:after="40"/>
        <w:rPr>
          <w:rFonts w:hint="default" w:ascii="Times New Roman" w:hAnsi="Times New Roman" w:cs="Times New Roman"/>
          <w:color w:val="auto"/>
          <w:sz w:val="24"/>
          <w:szCs w:val="24"/>
          <w:lang w:bidi="en-US"/>
        </w:rPr>
      </w:pPr>
      <w:r>
        <w:rPr>
          <w:rFonts w:hint="default" w:ascii="Times New Roman" w:hAnsi="Times New Roman" w:cs="Times New Roman"/>
          <w:color w:val="auto"/>
          <w:sz w:val="24"/>
          <w:szCs w:val="24"/>
          <w:lang w:bidi="en-US"/>
        </w:rPr>
        <w:tab/>
      </w:r>
      <w:r>
        <w:rPr>
          <w:rFonts w:hint="default" w:ascii="Times New Roman" w:hAnsi="Times New Roman" w:cs="Times New Roman"/>
          <w:color w:val="auto"/>
          <w:sz w:val="24"/>
          <w:szCs w:val="24"/>
          <w:lang w:bidi="en-US"/>
        </w:rPr>
        <w:t xml:space="preserve">A. I never </w:t>
      </w:r>
      <w:r>
        <w:rPr>
          <w:rFonts w:hint="default" w:ascii="Times New Roman" w:hAnsi="Times New Roman" w:cs="Times New Roman"/>
          <w:b w:val="0"/>
          <w:bCs w:val="0"/>
          <w:color w:val="auto"/>
          <w:sz w:val="24"/>
          <w:szCs w:val="24"/>
          <w:lang w:bidi="en-US"/>
        </w:rPr>
        <w:t>am</w:t>
      </w:r>
      <w:r>
        <w:rPr>
          <w:rFonts w:hint="default" w:ascii="Times New Roman" w:hAnsi="Times New Roman" w:cs="Times New Roman"/>
          <w:color w:val="auto"/>
          <w:sz w:val="24"/>
          <w:szCs w:val="24"/>
          <w:lang w:bidi="en-US"/>
        </w:rPr>
        <w:t xml:space="preserve"> </w:t>
      </w:r>
      <w:r>
        <w:rPr>
          <w:rFonts w:hint="default" w:ascii="Times New Roman" w:hAnsi="Times New Roman" w:cs="Times New Roman"/>
          <w:color w:val="auto"/>
          <w:sz w:val="24"/>
          <w:szCs w:val="24"/>
          <w:lang w:bidi="en-US"/>
        </w:rPr>
        <w:tab/>
      </w:r>
      <w:r>
        <w:rPr>
          <w:rFonts w:hint="default" w:ascii="Times New Roman" w:hAnsi="Times New Roman" w:cs="Times New Roman"/>
          <w:color w:val="auto"/>
          <w:sz w:val="24"/>
          <w:szCs w:val="24"/>
          <w:lang w:bidi="en-US"/>
        </w:rPr>
        <w:t xml:space="preserve">B. Never I am </w:t>
      </w:r>
      <w:r>
        <w:rPr>
          <w:rFonts w:hint="default" w:ascii="Times New Roman" w:hAnsi="Times New Roman" w:cs="Times New Roman"/>
          <w:color w:val="auto"/>
          <w:sz w:val="24"/>
          <w:szCs w:val="24"/>
          <w:lang w:bidi="en-US"/>
        </w:rPr>
        <w:tab/>
      </w:r>
    </w:p>
    <w:p w14:paraId="1FBC4DA2">
      <w:pPr>
        <w:tabs>
          <w:tab w:val="left" w:pos="284"/>
          <w:tab w:val="left" w:pos="2835"/>
          <w:tab w:val="left" w:pos="5387"/>
          <w:tab w:val="left" w:pos="7938"/>
        </w:tabs>
        <w:spacing w:before="40" w:after="40"/>
        <w:rPr>
          <w:rFonts w:hint="default" w:ascii="Times New Roman" w:hAnsi="Times New Roman" w:cs="Times New Roman"/>
          <w:sz w:val="24"/>
          <w:szCs w:val="24"/>
          <w:lang w:bidi="en-US"/>
        </w:rPr>
      </w:pPr>
      <w:r>
        <w:rPr>
          <w:rFonts w:hint="default" w:ascii="Times New Roman" w:hAnsi="Times New Roman" w:cs="Times New Roman"/>
          <w:color w:val="auto"/>
          <w:sz w:val="24"/>
          <w:szCs w:val="24"/>
          <w:lang w:val="en-US" w:bidi="en-US"/>
        </w:rPr>
        <w:tab/>
      </w:r>
      <w:r>
        <w:rPr>
          <w:rFonts w:hint="default" w:ascii="Times New Roman" w:hAnsi="Times New Roman" w:cs="Times New Roman"/>
          <w:b w:val="0"/>
          <w:bCs w:val="0"/>
          <w:color w:val="auto"/>
          <w:sz w:val="24"/>
          <w:szCs w:val="24"/>
          <w:lang w:bidi="en-US"/>
        </w:rPr>
        <w:t xml:space="preserve">C. </w:t>
      </w:r>
      <w:r>
        <w:rPr>
          <w:rFonts w:hint="default" w:ascii="Times New Roman" w:hAnsi="Times New Roman" w:cs="Times New Roman"/>
          <w:color w:val="auto"/>
          <w:sz w:val="24"/>
          <w:szCs w:val="24"/>
          <w:lang w:bidi="en-US"/>
        </w:rPr>
        <w:t xml:space="preserve">I am never </w:t>
      </w:r>
      <w:r>
        <w:rPr>
          <w:rFonts w:hint="default" w:ascii="Times New Roman" w:hAnsi="Times New Roman" w:cs="Times New Roman"/>
          <w:color w:val="auto"/>
          <w:sz w:val="24"/>
          <w:szCs w:val="24"/>
          <w:lang w:bidi="en-US"/>
        </w:rPr>
        <w:tab/>
      </w:r>
      <w:r>
        <w:rPr>
          <w:rFonts w:hint="default" w:ascii="Times New Roman" w:hAnsi="Times New Roman" w:cs="Times New Roman"/>
          <w:color w:val="auto"/>
          <w:sz w:val="24"/>
          <w:szCs w:val="24"/>
          <w:lang w:bidi="en-US"/>
        </w:rPr>
        <w:t xml:space="preserve">D. I’m not </w:t>
      </w:r>
      <w:r>
        <w:rPr>
          <w:rFonts w:hint="default" w:ascii="Times New Roman" w:hAnsi="Times New Roman" w:cs="Times New Roman"/>
          <w:sz w:val="24"/>
          <w:szCs w:val="24"/>
          <w:lang w:bidi="en-US"/>
        </w:rPr>
        <w:t>never</w:t>
      </w:r>
    </w:p>
    <w:p w14:paraId="3C0C83C6">
      <w:pPr>
        <w:tabs>
          <w:tab w:val="left" w:pos="284"/>
          <w:tab w:val="left" w:pos="2835"/>
          <w:tab w:val="left" w:pos="5387"/>
          <w:tab w:val="left" w:pos="7938"/>
        </w:tabs>
        <w:rPr>
          <w:rFonts w:hint="default" w:ascii="Times New Roman" w:hAnsi="Times New Roman" w:cs="Times New Roman"/>
          <w:sz w:val="24"/>
          <w:szCs w:val="24"/>
          <w:lang w:bidi="en-US"/>
        </w:rPr>
      </w:pPr>
      <w:r>
        <w:rPr>
          <w:rFonts w:ascii="Times New Roman" w:hAnsi="Times New Roman" w:eastAsia="Times New Roman" w:cs="Times New Roman"/>
          <w:b/>
          <w:bCs/>
          <w:color w:val="000000"/>
          <w:kern w:val="0"/>
          <w:sz w:val="26"/>
          <w:szCs w:val="26"/>
          <w14:ligatures w14:val="none"/>
        </w:rPr>
        <w:t>15</w:t>
      </w:r>
      <w:r>
        <w:rPr>
          <w:rFonts w:ascii="Times New Roman" w:hAnsi="Times New Roman" w:eastAsia="Times New Roman" w:cs="Times New Roman"/>
          <w:color w:val="000000"/>
          <w:kern w:val="0"/>
          <w:sz w:val="26"/>
          <w:szCs w:val="26"/>
          <w14:ligatures w14:val="none"/>
        </w:rPr>
        <w:t xml:space="preserve">. </w:t>
      </w:r>
      <w:r>
        <w:rPr>
          <w:rFonts w:hint="default" w:ascii="Times New Roman" w:hAnsi="Times New Roman" w:cs="Times New Roman"/>
          <w:sz w:val="24"/>
          <w:szCs w:val="24"/>
          <w:lang w:bidi="en-US"/>
        </w:rPr>
        <w:t xml:space="preserve">My friends stay in _______ when they </w:t>
      </w:r>
      <w:r>
        <w:rPr>
          <w:rFonts w:hint="default" w:ascii="Times New Roman" w:hAnsi="Times New Roman" w:cs="Times New Roman"/>
          <w:b w:val="0"/>
          <w:bCs w:val="0"/>
          <w:sz w:val="24"/>
          <w:szCs w:val="24"/>
          <w:lang w:bidi="en-US"/>
        </w:rPr>
        <w:t>go camping.</w:t>
      </w:r>
    </w:p>
    <w:p w14:paraId="707E0A94">
      <w:pPr>
        <w:tabs>
          <w:tab w:val="left" w:pos="284"/>
          <w:tab w:val="left" w:pos="2835"/>
          <w:tab w:val="left" w:pos="5387"/>
          <w:tab w:val="left" w:pos="7938"/>
        </w:tabs>
        <w:rPr>
          <w:rFonts w:hint="default" w:ascii="Times New Roman" w:hAnsi="Times New Roman" w:cs="Times New Roman"/>
          <w:sz w:val="24"/>
          <w:szCs w:val="24"/>
          <w:lang w:bidi="en-US"/>
        </w:rPr>
      </w:pPr>
      <w:r>
        <w:rPr>
          <w:rFonts w:hint="default" w:ascii="Times New Roman" w:hAnsi="Times New Roman" w:cs="Times New Roman"/>
          <w:sz w:val="24"/>
          <w:szCs w:val="24"/>
          <w:lang w:bidi="en-US"/>
        </w:rPr>
        <w:tab/>
      </w:r>
      <w:r>
        <w:rPr>
          <w:rFonts w:hint="default" w:ascii="Times New Roman" w:hAnsi="Times New Roman" w:cs="Times New Roman"/>
          <w:b w:val="0"/>
          <w:bCs w:val="0"/>
          <w:color w:val="auto"/>
          <w:sz w:val="24"/>
          <w:szCs w:val="24"/>
          <w:lang w:bidi="en-US"/>
        </w:rPr>
        <w:t>A</w:t>
      </w:r>
      <w:r>
        <w:rPr>
          <w:rFonts w:hint="default" w:ascii="Times New Roman" w:hAnsi="Times New Roman" w:cs="Times New Roman"/>
          <w:sz w:val="24"/>
          <w:szCs w:val="24"/>
          <w:lang w:bidi="en-US"/>
        </w:rPr>
        <w:t>. a country house</w:t>
      </w:r>
      <w:r>
        <w:rPr>
          <w:rFonts w:hint="default" w:ascii="Times New Roman" w:hAnsi="Times New Roman" w:cs="Times New Roman"/>
          <w:sz w:val="24"/>
          <w:szCs w:val="24"/>
          <w:lang w:bidi="en-US"/>
        </w:rPr>
        <w:tab/>
      </w:r>
      <w:r>
        <w:rPr>
          <w:rFonts w:hint="default" w:ascii="Times New Roman" w:hAnsi="Times New Roman" w:cs="Times New Roman"/>
          <w:sz w:val="24"/>
          <w:szCs w:val="24"/>
          <w:lang w:bidi="en-US"/>
        </w:rPr>
        <w:t>B. a tent</w:t>
      </w:r>
      <w:r>
        <w:rPr>
          <w:rFonts w:hint="default" w:ascii="Times New Roman" w:hAnsi="Times New Roman" w:cs="Times New Roman"/>
          <w:sz w:val="24"/>
          <w:szCs w:val="24"/>
          <w:lang w:bidi="en-US"/>
        </w:rPr>
        <w:tab/>
      </w:r>
    </w:p>
    <w:p w14:paraId="5D215738">
      <w:pPr>
        <w:tabs>
          <w:tab w:val="left" w:pos="284"/>
          <w:tab w:val="left" w:pos="2835"/>
          <w:tab w:val="left" w:pos="5387"/>
          <w:tab w:val="left" w:pos="7938"/>
        </w:tabs>
        <w:rPr>
          <w:rFonts w:hint="default" w:ascii="Times New Roman" w:hAnsi="Times New Roman" w:cs="Times New Roman"/>
          <w:sz w:val="24"/>
          <w:szCs w:val="24"/>
          <w:lang w:bidi="en-US"/>
        </w:rPr>
      </w:pPr>
      <w:r>
        <w:rPr>
          <w:rFonts w:hint="default" w:ascii="Times New Roman" w:hAnsi="Times New Roman" w:cs="Times New Roman"/>
          <w:sz w:val="24"/>
          <w:szCs w:val="24"/>
          <w:lang w:val="en-US" w:bidi="en-US"/>
        </w:rPr>
        <w:tab/>
      </w:r>
      <w:r>
        <w:rPr>
          <w:rFonts w:hint="default" w:ascii="Times New Roman" w:hAnsi="Times New Roman" w:cs="Times New Roman"/>
          <w:sz w:val="24"/>
          <w:szCs w:val="24"/>
          <w:lang w:bidi="en-US"/>
        </w:rPr>
        <w:t>C. a cottage</w:t>
      </w:r>
      <w:r>
        <w:rPr>
          <w:rFonts w:hint="default" w:ascii="Times New Roman" w:hAnsi="Times New Roman" w:cs="Times New Roman"/>
          <w:sz w:val="24"/>
          <w:szCs w:val="24"/>
          <w:lang w:bidi="en-US"/>
        </w:rPr>
        <w:tab/>
      </w:r>
      <w:r>
        <w:rPr>
          <w:rFonts w:hint="default" w:ascii="Times New Roman" w:hAnsi="Times New Roman" w:cs="Times New Roman"/>
          <w:sz w:val="24"/>
          <w:szCs w:val="24"/>
          <w:lang w:bidi="en-US"/>
        </w:rPr>
        <w:t>D. an apartment</w:t>
      </w:r>
    </w:p>
    <w:p w14:paraId="44374F59">
      <w:pPr>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16</w:t>
      </w:r>
      <w:r>
        <w:rPr>
          <w:rFonts w:ascii="Times New Roman" w:hAnsi="Times New Roman" w:eastAsia="Times New Roman" w:cs="Times New Roman"/>
          <w:color w:val="000000"/>
          <w:kern w:val="0"/>
          <w:sz w:val="26"/>
          <w:szCs w:val="26"/>
          <w14:ligatures w14:val="none"/>
        </w:rPr>
        <w:t xml:space="preserve">. </w:t>
      </w:r>
      <w:r>
        <w:rPr>
          <w:rFonts w:hint="default" w:ascii="Times New Roman" w:hAnsi="Times New Roman" w:eastAsia="Times New Roman" w:cs="Times New Roman"/>
          <w:color w:val="000000"/>
          <w:kern w:val="0"/>
          <w:sz w:val="26"/>
          <w:szCs w:val="26"/>
          <w:lang w:val="en-US"/>
          <w14:ligatures w14:val="none"/>
        </w:rPr>
        <w:t>Hoa</w:t>
      </w:r>
      <w:r>
        <w:rPr>
          <w:rFonts w:ascii="Times New Roman" w:hAnsi="Times New Roman" w:eastAsia="Times New Roman" w:cs="Times New Roman"/>
          <w:color w:val="000000"/>
          <w:kern w:val="0"/>
          <w:sz w:val="26"/>
          <w:szCs w:val="26"/>
          <w14:ligatures w14:val="none"/>
        </w:rPr>
        <w:t xml:space="preserve"> is very pretty with her </w:t>
      </w:r>
      <w:r>
        <w:rPr>
          <w:rFonts w:ascii="Times New Roman" w:hAnsi="Times New Roman" w:eastAsia="Times New Roman" w:cs="Times New Roman"/>
          <w:color w:val="4C5765"/>
          <w:kern w:val="0"/>
          <w:sz w:val="26"/>
          <w:szCs w:val="26"/>
          <w14:ligatures w14:val="none"/>
        </w:rPr>
        <w:t>__________</w:t>
      </w:r>
    </w:p>
    <w:p w14:paraId="0B1FC0F8">
      <w:pPr>
        <w:tabs>
          <w:tab w:val="left" w:pos="2552"/>
          <w:tab w:val="left" w:pos="3960"/>
          <w:tab w:val="left" w:pos="4820"/>
          <w:tab w:val="left" w:pos="7088"/>
        </w:tabs>
        <w:ind w:left="284"/>
        <w:rPr>
          <w:rFonts w:ascii="Times New Roman" w:hAnsi="Times New Roman" w:eastAsia="Times New Roman" w:cs="Times New Roman"/>
          <w:color w:val="000000"/>
          <w:kern w:val="0"/>
          <w:sz w:val="26"/>
          <w:szCs w:val="26"/>
          <w14:ligatures w14:val="none"/>
        </w:rPr>
      </w:pPr>
      <w:r>
        <w:rPr>
          <w:rFonts w:ascii="Times New Roman" w:hAnsi="Times New Roman" w:eastAsia="Times New Roman" w:cs="Times New Roman"/>
          <w:color w:val="000000"/>
          <w:kern w:val="0"/>
          <w:sz w:val="26"/>
          <w:szCs w:val="26"/>
          <w14:ligatures w14:val="none"/>
        </w:rPr>
        <w:t>A. brown long hair</w:t>
      </w:r>
      <w:r>
        <w:rPr>
          <w:rFonts w:ascii="Times New Roman" w:hAnsi="Times New Roman" w:eastAsia="Times New Roman" w:cs="Times New Roman"/>
          <w:color w:val="000000"/>
          <w:kern w:val="0"/>
          <w:sz w:val="26"/>
          <w:szCs w:val="26"/>
          <w14:ligatures w14:val="none"/>
        </w:rPr>
        <w:tab/>
      </w:r>
      <w:r>
        <w:rPr>
          <w:rFonts w:hint="default" w:ascii="Times New Roman" w:hAnsi="Times New Roman" w:eastAsia="Times New Roman" w:cs="Times New Roman"/>
          <w:color w:val="000000"/>
          <w:kern w:val="0"/>
          <w:sz w:val="26"/>
          <w:szCs w:val="26"/>
          <w:lang w:val="en-US"/>
          <w14:ligatures w14:val="none"/>
        </w:rPr>
        <w:tab/>
      </w:r>
      <w:r>
        <w:rPr>
          <w:rFonts w:ascii="Times New Roman" w:hAnsi="Times New Roman" w:eastAsia="Times New Roman" w:cs="Times New Roman"/>
          <w:color w:val="000000"/>
          <w:kern w:val="0"/>
          <w:sz w:val="26"/>
          <w:szCs w:val="26"/>
          <w14:ligatures w14:val="none"/>
        </w:rPr>
        <w:t>B. hair long brown</w:t>
      </w:r>
      <w:r>
        <w:rPr>
          <w:rFonts w:ascii="Times New Roman" w:hAnsi="Times New Roman" w:eastAsia="Times New Roman" w:cs="Times New Roman"/>
          <w:color w:val="000000"/>
          <w:kern w:val="0"/>
          <w:sz w:val="26"/>
          <w:szCs w:val="26"/>
          <w14:ligatures w14:val="none"/>
        </w:rPr>
        <w:tab/>
      </w:r>
    </w:p>
    <w:p w14:paraId="2AC4D430">
      <w:pPr>
        <w:tabs>
          <w:tab w:val="left" w:pos="2552"/>
          <w:tab w:val="left" w:pos="3960"/>
          <w:tab w:val="left" w:pos="4820"/>
          <w:tab w:val="left" w:pos="7088"/>
        </w:tabs>
        <w:ind w:left="284"/>
        <w:rPr>
          <w:rFonts w:ascii="Times New Roman" w:hAnsi="Times New Roman" w:eastAsia="Times New Roman" w:cs="Times New Roman"/>
          <w:kern w:val="0"/>
          <w:sz w:val="26"/>
          <w:szCs w:val="26"/>
          <w14:ligatures w14:val="none"/>
        </w:rPr>
      </w:pPr>
      <w:r>
        <w:rPr>
          <w:rFonts w:ascii="Times New Roman" w:hAnsi="Times New Roman" w:eastAsia="Times New Roman" w:cs="Times New Roman"/>
          <w:color w:val="000000"/>
          <w:kern w:val="0"/>
          <w:sz w:val="26"/>
          <w:szCs w:val="26"/>
          <w14:ligatures w14:val="none"/>
        </w:rPr>
        <w:t>C. long brown hair</w:t>
      </w:r>
      <w:r>
        <w:rPr>
          <w:rFonts w:ascii="Times New Roman" w:hAnsi="Times New Roman" w:eastAsia="Times New Roman" w:cs="Times New Roman"/>
          <w:color w:val="000000"/>
          <w:kern w:val="0"/>
          <w:sz w:val="26"/>
          <w:szCs w:val="26"/>
          <w14:ligatures w14:val="none"/>
        </w:rPr>
        <w:tab/>
      </w:r>
      <w:r>
        <w:rPr>
          <w:rFonts w:hint="default" w:ascii="Times New Roman" w:hAnsi="Times New Roman" w:eastAsia="Times New Roman" w:cs="Times New Roman"/>
          <w:color w:val="000000"/>
          <w:kern w:val="0"/>
          <w:sz w:val="26"/>
          <w:szCs w:val="26"/>
          <w:lang w:val="en-US"/>
          <w14:ligatures w14:val="none"/>
        </w:rPr>
        <w:tab/>
      </w:r>
      <w:r>
        <w:rPr>
          <w:rFonts w:ascii="Times New Roman" w:hAnsi="Times New Roman" w:eastAsia="Times New Roman" w:cs="Times New Roman"/>
          <w:color w:val="000000"/>
          <w:kern w:val="0"/>
          <w:sz w:val="26"/>
          <w:szCs w:val="26"/>
          <w14:ligatures w14:val="none"/>
        </w:rPr>
        <w:t>D. brown hair long</w:t>
      </w:r>
    </w:p>
    <w:p w14:paraId="2393D5A4">
      <w:pPr>
        <w:tabs>
          <w:tab w:val="left" w:pos="284"/>
          <w:tab w:val="left" w:pos="2268"/>
          <w:tab w:val="left" w:pos="4678"/>
          <w:tab w:val="left" w:pos="6804"/>
        </w:tabs>
        <w:spacing w:line="240" w:lineRule="auto"/>
        <w:jc w:val="both"/>
        <w:rPr>
          <w:rFonts w:hint="default" w:ascii="Times New Roman" w:hAnsi="Times New Roman" w:cs="Times New Roman"/>
          <w:b/>
          <w:sz w:val="26"/>
          <w:szCs w:val="26"/>
        </w:rPr>
      </w:pPr>
      <w:r>
        <w:rPr>
          <w:rFonts w:hint="default" w:ascii="Times New Roman" w:hAnsi="Times New Roman" w:eastAsia="Times New Roman" w:cs="Times New Roman"/>
          <w:b/>
          <w:bCs/>
          <w:color w:val="000000"/>
          <w:kern w:val="0"/>
          <w:sz w:val="26"/>
          <w:szCs w:val="26"/>
          <w14:ligatures w14:val="none"/>
        </w:rPr>
        <w:t>17</w:t>
      </w:r>
      <w:r>
        <w:rPr>
          <w:rFonts w:hint="default" w:ascii="Times New Roman" w:hAnsi="Times New Roman" w:eastAsia="Times New Roman" w:cs="Times New Roman"/>
          <w:color w:val="000000"/>
          <w:kern w:val="0"/>
          <w:sz w:val="26"/>
          <w:szCs w:val="26"/>
          <w14:ligatures w14:val="none"/>
        </w:rPr>
        <w:t xml:space="preserve">. </w:t>
      </w:r>
      <w:r>
        <w:rPr>
          <w:rFonts w:hint="default" w:ascii="Times New Roman" w:hAnsi="Times New Roman" w:cs="Times New Roman"/>
          <w:b/>
          <w:sz w:val="26"/>
          <w:szCs w:val="26"/>
        </w:rPr>
        <w:t xml:space="preserve">Choose the word that is </w:t>
      </w:r>
      <w:r>
        <w:rPr>
          <w:rFonts w:hint="default" w:ascii="Times New Roman" w:hAnsi="Times New Roman" w:cs="Times New Roman"/>
          <w:b/>
          <w:color w:val="auto"/>
          <w:sz w:val="26"/>
          <w:szCs w:val="26"/>
        </w:rPr>
        <w:t>OPPOSITE</w:t>
      </w:r>
      <w:r>
        <w:rPr>
          <w:rFonts w:hint="default" w:ascii="Times New Roman" w:hAnsi="Times New Roman" w:cs="Times New Roman"/>
          <w:b/>
          <w:sz w:val="26"/>
          <w:szCs w:val="26"/>
        </w:rPr>
        <w:t xml:space="preserve"> in meaning to the underlined part in the following sentence</w:t>
      </w:r>
    </w:p>
    <w:p w14:paraId="7977AC3F">
      <w:pPr>
        <w:tabs>
          <w:tab w:val="left" w:pos="284"/>
          <w:tab w:val="left" w:pos="2268"/>
          <w:tab w:val="left" w:pos="4678"/>
          <w:tab w:val="left" w:pos="6804"/>
        </w:tabs>
        <w:spacing w:line="240" w:lineRule="auto"/>
        <w:rPr>
          <w:rFonts w:hint="default" w:ascii="Times New Roman" w:hAnsi="Times New Roman" w:cs="Times New Roman"/>
          <w:sz w:val="26"/>
          <w:szCs w:val="26"/>
        </w:rPr>
      </w:pPr>
      <w:r>
        <w:rPr>
          <w:rFonts w:hint="default" w:ascii="Times New Roman" w:hAnsi="Times New Roman" w:cs="Times New Roman"/>
          <w:sz w:val="26"/>
          <w:szCs w:val="26"/>
          <w:shd w:val="clear" w:color="auto" w:fill="FFFFFF"/>
        </w:rPr>
        <w:t xml:space="preserve">The streets are crowded with traffic, so it’s very </w:t>
      </w:r>
      <w:r>
        <w:rPr>
          <w:rFonts w:hint="default" w:ascii="Times New Roman" w:hAnsi="Times New Roman" w:cs="Times New Roman"/>
          <w:b/>
          <w:bCs/>
          <w:i/>
          <w:iCs/>
          <w:sz w:val="26"/>
          <w:szCs w:val="26"/>
          <w:u w:val="single"/>
          <w:shd w:val="clear" w:color="auto" w:fill="FFFFFF"/>
        </w:rPr>
        <w:t>noisy</w:t>
      </w:r>
      <w:r>
        <w:rPr>
          <w:rFonts w:hint="default" w:ascii="Times New Roman" w:hAnsi="Times New Roman" w:cs="Times New Roman"/>
          <w:sz w:val="26"/>
          <w:szCs w:val="26"/>
          <w:shd w:val="clear" w:color="auto" w:fill="FFFFFF"/>
        </w:rPr>
        <w:t>.</w:t>
      </w:r>
    </w:p>
    <w:p w14:paraId="7F17EB83">
      <w:pPr>
        <w:pStyle w:val="252"/>
        <w:numPr>
          <w:ilvl w:val="0"/>
          <w:numId w:val="13"/>
        </w:numPr>
        <w:tabs>
          <w:tab w:val="left" w:pos="284"/>
          <w:tab w:val="left" w:pos="2268"/>
          <w:tab w:val="left" w:pos="4678"/>
          <w:tab w:val="left" w:pos="6804"/>
        </w:tabs>
        <w:spacing w:line="240" w:lineRule="auto"/>
        <w:ind w:left="0" w:firstLine="0"/>
        <w:rPr>
          <w:rFonts w:hint="default" w:ascii="Times New Roman" w:hAnsi="Times New Roman" w:cs="Times New Roman"/>
          <w:b w:val="0"/>
          <w:bCs/>
          <w:color w:val="auto"/>
          <w:sz w:val="26"/>
          <w:szCs w:val="26"/>
        </w:rPr>
      </w:pPr>
      <w:r>
        <w:rPr>
          <w:rFonts w:hint="default" w:ascii="Times New Roman" w:hAnsi="Times New Roman" w:cs="Times New Roman"/>
          <w:b w:val="0"/>
          <w:bCs/>
          <w:color w:val="auto"/>
          <w:sz w:val="26"/>
          <w:szCs w:val="26"/>
          <w:lang w:val="en-US"/>
        </w:rPr>
        <w:t>q</w:t>
      </w:r>
      <w:r>
        <w:rPr>
          <w:rFonts w:hint="default" w:ascii="Times New Roman" w:hAnsi="Times New Roman" w:cs="Times New Roman"/>
          <w:b w:val="0"/>
          <w:bCs/>
          <w:color w:val="auto"/>
          <w:sz w:val="26"/>
          <w:szCs w:val="26"/>
        </w:rPr>
        <w:t>uiet</w:t>
      </w:r>
      <w:r>
        <w:rPr>
          <w:rFonts w:hint="default" w:ascii="Times New Roman" w:hAnsi="Times New Roman" w:cs="Times New Roman"/>
          <w:b w:val="0"/>
          <w:bCs/>
          <w:color w:val="auto"/>
          <w:sz w:val="26"/>
          <w:szCs w:val="26"/>
          <w:lang w:val="en-US"/>
        </w:rPr>
        <w:t xml:space="preserve"> </w:t>
      </w:r>
      <w:r>
        <w:rPr>
          <w:rFonts w:hint="default" w:ascii="Times New Roman" w:hAnsi="Times New Roman" w:cs="Times New Roman"/>
          <w:b w:val="0"/>
          <w:bCs/>
          <w:color w:val="auto"/>
          <w:sz w:val="26"/>
          <w:szCs w:val="26"/>
        </w:rPr>
        <w:tab/>
      </w:r>
      <w:r>
        <w:rPr>
          <w:rFonts w:hint="default" w:ascii="Times New Roman" w:hAnsi="Times New Roman" w:cs="Times New Roman"/>
          <w:b w:val="0"/>
          <w:bCs/>
          <w:color w:val="auto"/>
          <w:sz w:val="26"/>
          <w:szCs w:val="26"/>
        </w:rPr>
        <w:t>B. modern</w:t>
      </w:r>
      <w:r>
        <w:rPr>
          <w:rFonts w:hint="default" w:ascii="Times New Roman" w:hAnsi="Times New Roman" w:cs="Times New Roman"/>
          <w:b w:val="0"/>
          <w:bCs/>
          <w:color w:val="auto"/>
          <w:sz w:val="26"/>
          <w:szCs w:val="26"/>
        </w:rPr>
        <w:tab/>
      </w:r>
      <w:r>
        <w:rPr>
          <w:rFonts w:hint="default" w:ascii="Times New Roman" w:hAnsi="Times New Roman" w:cs="Times New Roman"/>
          <w:b w:val="0"/>
          <w:bCs/>
          <w:color w:val="auto"/>
          <w:sz w:val="26"/>
          <w:szCs w:val="26"/>
        </w:rPr>
        <w:t>C. busy</w:t>
      </w:r>
      <w:r>
        <w:rPr>
          <w:rFonts w:hint="default" w:ascii="Times New Roman" w:hAnsi="Times New Roman" w:cs="Times New Roman"/>
          <w:b w:val="0"/>
          <w:bCs/>
          <w:color w:val="auto"/>
          <w:sz w:val="26"/>
          <w:szCs w:val="26"/>
        </w:rPr>
        <w:tab/>
      </w:r>
      <w:r>
        <w:rPr>
          <w:rFonts w:hint="default" w:ascii="Times New Roman" w:hAnsi="Times New Roman" w:cs="Times New Roman"/>
          <w:b w:val="0"/>
          <w:bCs/>
          <w:color w:val="auto"/>
          <w:sz w:val="26"/>
          <w:szCs w:val="26"/>
        </w:rPr>
        <w:t>D. boring</w:t>
      </w:r>
    </w:p>
    <w:p w14:paraId="0A281DDF">
      <w:pPr>
        <w:spacing w:line="240" w:lineRule="auto"/>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18</w:t>
      </w:r>
      <w:r>
        <w:rPr>
          <w:rFonts w:ascii="Times New Roman" w:hAnsi="Times New Roman" w:eastAsia="Times New Roman" w:cs="Times New Roman"/>
          <w:color w:val="000000"/>
          <w:kern w:val="0"/>
          <w:sz w:val="26"/>
          <w:szCs w:val="26"/>
          <w14:ligatures w14:val="none"/>
        </w:rPr>
        <w:t xml:space="preserve">. </w:t>
      </w:r>
      <w:r>
        <w:rPr>
          <w:rFonts w:ascii="Times New Roman" w:hAnsi="Times New Roman" w:eastAsia="Times New Roman" w:cs="Times New Roman"/>
          <w:color w:val="4C5765"/>
          <w:kern w:val="0"/>
          <w:sz w:val="26"/>
          <w:szCs w:val="26"/>
          <w14:ligatures w14:val="none"/>
        </w:rPr>
        <w:t xml:space="preserve">__________ </w:t>
      </w:r>
      <w:r>
        <w:rPr>
          <w:rFonts w:ascii="Times New Roman" w:hAnsi="Times New Roman" w:eastAsia="Times New Roman" w:cs="Times New Roman"/>
          <w:color w:val="000000"/>
          <w:kern w:val="0"/>
          <w:sz w:val="26"/>
          <w:szCs w:val="26"/>
          <w14:ligatures w14:val="none"/>
        </w:rPr>
        <w:t>school is very large and modem. It has 45 classrooms and five computer rooms.</w:t>
      </w:r>
    </w:p>
    <w:p w14:paraId="400EA038">
      <w:pPr>
        <w:tabs>
          <w:tab w:val="left" w:pos="2552"/>
          <w:tab w:val="left" w:pos="4820"/>
          <w:tab w:val="left" w:pos="7088"/>
        </w:tabs>
        <w:ind w:left="284"/>
        <w:rPr>
          <w:rFonts w:ascii="Times New Roman" w:hAnsi="Times New Roman" w:eastAsia="Times New Roman" w:cs="Times New Roman"/>
          <w:kern w:val="0"/>
          <w:sz w:val="26"/>
          <w:szCs w:val="26"/>
          <w14:ligatures w14:val="none"/>
        </w:rPr>
      </w:pPr>
      <w:r>
        <w:rPr>
          <w:rFonts w:ascii="Times New Roman" w:hAnsi="Times New Roman" w:eastAsia="Times New Roman" w:cs="Times New Roman"/>
          <w:color w:val="000000"/>
          <w:kern w:val="0"/>
          <w:sz w:val="26"/>
          <w:szCs w:val="26"/>
          <w14:ligatures w14:val="none"/>
        </w:rPr>
        <w:t xml:space="preserve">A. </w:t>
      </w:r>
      <w:r>
        <w:rPr>
          <w:rFonts w:hint="default" w:ascii="Times New Roman" w:hAnsi="Times New Roman" w:eastAsia="Times New Roman" w:cs="Times New Roman"/>
          <w:color w:val="000000"/>
          <w:kern w:val="0"/>
          <w:sz w:val="26"/>
          <w:szCs w:val="26"/>
          <w:lang w:val="en-US"/>
          <w14:ligatures w14:val="none"/>
        </w:rPr>
        <w:t>Mark</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auto"/>
          <w:kern w:val="0"/>
          <w:sz w:val="26"/>
          <w:szCs w:val="26"/>
          <w14:ligatures w14:val="none"/>
        </w:rPr>
        <w:t>B.</w:t>
      </w:r>
      <w:r>
        <w:rPr>
          <w:rFonts w:ascii="Times New Roman" w:hAnsi="Times New Roman" w:eastAsia="Times New Roman" w:cs="Times New Roman"/>
          <w:color w:val="000000"/>
          <w:kern w:val="0"/>
          <w:sz w:val="26"/>
          <w:szCs w:val="26"/>
          <w14:ligatures w14:val="none"/>
        </w:rPr>
        <w:t xml:space="preserve"> </w:t>
      </w:r>
      <w:r>
        <w:rPr>
          <w:rFonts w:hint="default" w:ascii="Times New Roman" w:hAnsi="Times New Roman" w:eastAsia="Times New Roman" w:cs="Times New Roman"/>
          <w:color w:val="000000"/>
          <w:kern w:val="0"/>
          <w:sz w:val="26"/>
          <w:szCs w:val="26"/>
          <w:lang w:val="en-US"/>
          <w14:ligatures w14:val="none"/>
        </w:rPr>
        <w:t>Mark</w:t>
      </w:r>
      <w:r>
        <w:rPr>
          <w:rFonts w:ascii="Times New Roman" w:hAnsi="Times New Roman" w:eastAsia="Times New Roman" w:cs="Times New Roman"/>
          <w:color w:val="000000"/>
          <w:kern w:val="0"/>
          <w:sz w:val="26"/>
          <w:szCs w:val="26"/>
          <w14:ligatures w14:val="none"/>
        </w:rPr>
        <w:t>’s</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000000"/>
          <w:kern w:val="0"/>
          <w:sz w:val="26"/>
          <w:szCs w:val="26"/>
          <w14:ligatures w14:val="none"/>
        </w:rPr>
        <w:t xml:space="preserve">C. </w:t>
      </w:r>
      <w:r>
        <w:rPr>
          <w:rFonts w:hint="default" w:ascii="Times New Roman" w:hAnsi="Times New Roman" w:eastAsia="Times New Roman" w:cs="Times New Roman"/>
          <w:color w:val="000000"/>
          <w:kern w:val="0"/>
          <w:sz w:val="26"/>
          <w:szCs w:val="26"/>
          <w:lang w:val="en-US"/>
          <w14:ligatures w14:val="none"/>
        </w:rPr>
        <w:t>Marks</w:t>
      </w:r>
      <w:r>
        <w:rPr>
          <w:rFonts w:ascii="Times New Roman" w:hAnsi="Times New Roman" w:eastAsia="Times New Roman" w:cs="Times New Roman"/>
          <w:color w:val="000000"/>
          <w:kern w:val="0"/>
          <w:sz w:val="26"/>
          <w:szCs w:val="26"/>
          <w14:ligatures w14:val="none"/>
        </w:rPr>
        <w:t>’</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000000"/>
          <w:kern w:val="0"/>
          <w:sz w:val="26"/>
          <w:szCs w:val="26"/>
          <w14:ligatures w14:val="none"/>
        </w:rPr>
        <w:t xml:space="preserve">D. of </w:t>
      </w:r>
      <w:r>
        <w:rPr>
          <w:rFonts w:hint="default" w:ascii="Times New Roman" w:hAnsi="Times New Roman" w:eastAsia="Times New Roman" w:cs="Times New Roman"/>
          <w:color w:val="000000"/>
          <w:kern w:val="0"/>
          <w:sz w:val="26"/>
          <w:szCs w:val="26"/>
          <w:lang w:val="en-US"/>
          <w14:ligatures w14:val="none"/>
        </w:rPr>
        <w:t>Mark</w:t>
      </w:r>
    </w:p>
    <w:p w14:paraId="33851635">
      <w:pPr>
        <w:tabs>
          <w:tab w:val="left" w:pos="284"/>
          <w:tab w:val="left" w:pos="2835"/>
          <w:tab w:val="left" w:pos="5387"/>
          <w:tab w:val="left" w:pos="7938"/>
        </w:tabs>
        <w:rPr>
          <w:rFonts w:hint="default" w:ascii="Times New Roman" w:hAnsi="Times New Roman" w:cs="Times New Roman"/>
          <w:sz w:val="26"/>
          <w:szCs w:val="26"/>
          <w:lang w:bidi="en-US"/>
        </w:rPr>
      </w:pPr>
      <w:r>
        <w:rPr>
          <w:rFonts w:ascii="Times New Roman" w:hAnsi="Times New Roman" w:eastAsia="Times New Roman" w:cs="Times New Roman"/>
          <w:b/>
          <w:bCs/>
          <w:color w:val="000000"/>
          <w:kern w:val="0"/>
          <w:sz w:val="26"/>
          <w:szCs w:val="26"/>
          <w14:ligatures w14:val="none"/>
        </w:rPr>
        <w:t>19</w:t>
      </w:r>
      <w:r>
        <w:rPr>
          <w:rFonts w:ascii="Times New Roman" w:hAnsi="Times New Roman" w:eastAsia="Times New Roman" w:cs="Times New Roman"/>
          <w:color w:val="000000"/>
          <w:kern w:val="0"/>
          <w:sz w:val="26"/>
          <w:szCs w:val="26"/>
          <w14:ligatures w14:val="none"/>
        </w:rPr>
        <w:t xml:space="preserve">. </w:t>
      </w:r>
      <w:r>
        <w:rPr>
          <w:rFonts w:hint="default" w:ascii="Times New Roman" w:hAnsi="Times New Roman" w:cs="Times New Roman"/>
          <w:sz w:val="26"/>
          <w:szCs w:val="26"/>
          <w:lang w:bidi="en-US"/>
        </w:rPr>
        <w:t xml:space="preserve">The </w:t>
      </w:r>
      <w:r>
        <w:rPr>
          <w:rFonts w:hint="default" w:ascii="Times New Roman" w:hAnsi="Times New Roman" w:cs="Times New Roman"/>
          <w:b w:val="0"/>
          <w:bCs w:val="0"/>
          <w:sz w:val="26"/>
          <w:szCs w:val="26"/>
          <w:lang w:bidi="en-US"/>
        </w:rPr>
        <w:t>puppy</w:t>
      </w:r>
      <w:r>
        <w:rPr>
          <w:rFonts w:hint="default" w:ascii="Times New Roman" w:hAnsi="Times New Roman" w:cs="Times New Roman"/>
          <w:sz w:val="26"/>
          <w:szCs w:val="26"/>
          <w:lang w:bidi="en-US"/>
        </w:rPr>
        <w:t xml:space="preserve"> is hiding _______ the bed.</w:t>
      </w:r>
    </w:p>
    <w:p w14:paraId="447CC66C">
      <w:pPr>
        <w:tabs>
          <w:tab w:val="left" w:pos="284"/>
          <w:tab w:val="left" w:pos="2835"/>
          <w:tab w:val="left" w:pos="5387"/>
          <w:tab w:val="left" w:pos="7938"/>
        </w:tabs>
        <w:rPr>
          <w:rFonts w:hint="default" w:ascii="Times New Roman" w:hAnsi="Times New Roman" w:cs="Times New Roman"/>
          <w:sz w:val="26"/>
          <w:szCs w:val="26"/>
          <w:lang w:bidi="en-US"/>
        </w:rPr>
      </w:pPr>
      <w:r>
        <w:rPr>
          <w:rFonts w:hint="default" w:ascii="Times New Roman" w:hAnsi="Times New Roman" w:cs="Times New Roman"/>
          <w:sz w:val="26"/>
          <w:szCs w:val="26"/>
          <w:lang w:bidi="en-US"/>
        </w:rPr>
        <w:tab/>
      </w:r>
      <w:r>
        <w:rPr>
          <w:rFonts w:hint="default" w:ascii="Times New Roman" w:hAnsi="Times New Roman" w:cs="Times New Roman"/>
          <w:b w:val="0"/>
          <w:bCs w:val="0"/>
          <w:color w:val="auto"/>
          <w:sz w:val="26"/>
          <w:szCs w:val="26"/>
          <w:lang w:bidi="en-US"/>
        </w:rPr>
        <w:t xml:space="preserve">A. </w:t>
      </w:r>
      <w:r>
        <w:rPr>
          <w:rFonts w:hint="default" w:ascii="Times New Roman" w:hAnsi="Times New Roman" w:cs="Times New Roman"/>
          <w:sz w:val="26"/>
          <w:szCs w:val="26"/>
          <w:lang w:bidi="en-US"/>
        </w:rPr>
        <w:t>under</w:t>
      </w:r>
      <w:r>
        <w:rPr>
          <w:rFonts w:hint="default" w:ascii="Times New Roman" w:hAnsi="Times New Roman" w:cs="Times New Roman"/>
          <w:sz w:val="26"/>
          <w:szCs w:val="26"/>
          <w:lang w:bidi="en-US"/>
        </w:rPr>
        <w:tab/>
      </w:r>
      <w:r>
        <w:rPr>
          <w:rFonts w:hint="default" w:ascii="Times New Roman" w:hAnsi="Times New Roman" w:cs="Times New Roman"/>
          <w:sz w:val="26"/>
          <w:szCs w:val="26"/>
          <w:lang w:bidi="en-US"/>
        </w:rPr>
        <w:t>B. in front of</w:t>
      </w:r>
      <w:r>
        <w:rPr>
          <w:rFonts w:hint="default" w:ascii="Times New Roman" w:hAnsi="Times New Roman" w:cs="Times New Roman"/>
          <w:sz w:val="26"/>
          <w:szCs w:val="26"/>
          <w:lang w:bidi="en-US"/>
        </w:rPr>
        <w:tab/>
      </w:r>
      <w:r>
        <w:rPr>
          <w:rFonts w:hint="default" w:ascii="Times New Roman" w:hAnsi="Times New Roman" w:cs="Times New Roman"/>
          <w:sz w:val="26"/>
          <w:szCs w:val="26"/>
          <w:lang w:bidi="en-US"/>
        </w:rPr>
        <w:t>C. between</w:t>
      </w:r>
      <w:r>
        <w:rPr>
          <w:rFonts w:hint="default" w:ascii="Times New Roman" w:hAnsi="Times New Roman" w:cs="Times New Roman"/>
          <w:sz w:val="26"/>
          <w:szCs w:val="26"/>
          <w:lang w:bidi="en-US"/>
        </w:rPr>
        <w:tab/>
      </w:r>
      <w:r>
        <w:rPr>
          <w:rFonts w:hint="default" w:ascii="Times New Roman" w:hAnsi="Times New Roman" w:cs="Times New Roman"/>
          <w:sz w:val="26"/>
          <w:szCs w:val="26"/>
          <w:lang w:bidi="en-US"/>
        </w:rPr>
        <w:t>D. at</w:t>
      </w:r>
    </w:p>
    <w:p w14:paraId="316CC560">
      <w:pPr>
        <w:rPr>
          <w:rFonts w:ascii="Times New Roman" w:hAnsi="Times New Roman" w:eastAsia="Times New Roman" w:cs="Times New Roman"/>
          <w:kern w:val="0"/>
          <w:sz w:val="26"/>
          <w:szCs w:val="26"/>
          <w14:ligatures w14:val="none"/>
        </w:rPr>
      </w:pPr>
      <w:r>
        <w:rPr>
          <w:rFonts w:ascii="Times New Roman" w:hAnsi="Times New Roman" w:eastAsia="Times New Roman" w:cs="Times New Roman"/>
          <w:b/>
          <w:bCs/>
          <w:color w:val="000000"/>
          <w:kern w:val="0"/>
          <w:sz w:val="26"/>
          <w:szCs w:val="26"/>
          <w14:ligatures w14:val="none"/>
        </w:rPr>
        <w:t>20</w:t>
      </w:r>
      <w:r>
        <w:rPr>
          <w:rFonts w:ascii="Times New Roman" w:hAnsi="Times New Roman" w:eastAsia="Times New Roman" w:cs="Times New Roman"/>
          <w:color w:val="000000"/>
          <w:kern w:val="0"/>
          <w:sz w:val="26"/>
          <w:szCs w:val="26"/>
          <w14:ligatures w14:val="none"/>
        </w:rPr>
        <w:t xml:space="preserve">. At Tet, we </w:t>
      </w:r>
      <w:r>
        <w:rPr>
          <w:rFonts w:ascii="Times New Roman" w:hAnsi="Times New Roman" w:eastAsia="Times New Roman" w:cs="Times New Roman"/>
          <w:color w:val="4C5765"/>
          <w:kern w:val="0"/>
          <w:sz w:val="26"/>
          <w:szCs w:val="26"/>
          <w14:ligatures w14:val="none"/>
        </w:rPr>
        <w:t xml:space="preserve">__________ </w:t>
      </w:r>
      <w:r>
        <w:rPr>
          <w:rFonts w:ascii="Times New Roman" w:hAnsi="Times New Roman" w:eastAsia="Times New Roman" w:cs="Times New Roman"/>
          <w:color w:val="000000"/>
          <w:kern w:val="0"/>
          <w:sz w:val="26"/>
          <w:szCs w:val="26"/>
          <w14:ligatures w14:val="none"/>
        </w:rPr>
        <w:t>our house with peach flowers.</w:t>
      </w:r>
    </w:p>
    <w:p w14:paraId="34DCBBF5">
      <w:pPr>
        <w:tabs>
          <w:tab w:val="left" w:pos="2552"/>
          <w:tab w:val="left" w:pos="4820"/>
          <w:tab w:val="left" w:pos="7088"/>
        </w:tabs>
        <w:ind w:left="284"/>
        <w:rPr>
          <w:rFonts w:ascii="Times New Roman" w:hAnsi="Times New Roman" w:eastAsia="Times New Roman" w:cs="Times New Roman"/>
          <w:kern w:val="0"/>
          <w:sz w:val="26"/>
          <w:szCs w:val="26"/>
          <w14:ligatures w14:val="none"/>
        </w:rPr>
      </w:pPr>
      <w:r>
        <w:rPr>
          <w:rFonts w:ascii="Times New Roman" w:hAnsi="Times New Roman" w:eastAsia="Times New Roman" w:cs="Times New Roman"/>
          <w:color w:val="000000"/>
          <w:kern w:val="0"/>
          <w:sz w:val="26"/>
          <w:szCs w:val="26"/>
          <w14:ligatures w14:val="none"/>
        </w:rPr>
        <w:t xml:space="preserve">A. </w:t>
      </w:r>
      <w:r>
        <w:rPr>
          <w:rFonts w:hint="default" w:ascii="Times New Roman" w:hAnsi="Times New Roman" w:eastAsia="Times New Roman" w:cs="Times New Roman"/>
          <w:color w:val="000000"/>
          <w:kern w:val="0"/>
          <w:sz w:val="26"/>
          <w:szCs w:val="26"/>
          <w:lang w:val="en-US"/>
          <w14:ligatures w14:val="none"/>
        </w:rPr>
        <w:t>do</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000000"/>
          <w:kern w:val="0"/>
          <w:sz w:val="26"/>
          <w:szCs w:val="26"/>
          <w14:ligatures w14:val="none"/>
        </w:rPr>
        <w:t>B. celebrate</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000000"/>
          <w:kern w:val="0"/>
          <w:sz w:val="26"/>
          <w:szCs w:val="26"/>
          <w14:ligatures w14:val="none"/>
        </w:rPr>
        <w:t>C. give</w:t>
      </w:r>
      <w:r>
        <w:rPr>
          <w:rFonts w:ascii="Times New Roman" w:hAnsi="Times New Roman" w:eastAsia="Times New Roman" w:cs="Times New Roman"/>
          <w:color w:val="000000"/>
          <w:kern w:val="0"/>
          <w:sz w:val="26"/>
          <w:szCs w:val="26"/>
          <w14:ligatures w14:val="none"/>
        </w:rPr>
        <w:tab/>
      </w:r>
      <w:r>
        <w:rPr>
          <w:rFonts w:ascii="Times New Roman" w:hAnsi="Times New Roman" w:eastAsia="Times New Roman" w:cs="Times New Roman"/>
          <w:color w:val="000000"/>
          <w:kern w:val="0"/>
          <w:sz w:val="26"/>
          <w:szCs w:val="26"/>
          <w14:ligatures w14:val="none"/>
        </w:rPr>
        <w:t>D. decorate</w:t>
      </w:r>
    </w:p>
    <w:p w14:paraId="10705739">
      <w:pPr>
        <w:rPr>
          <w:rFonts w:ascii="Times New Roman" w:hAnsi="Times New Roman" w:eastAsia="Times New Roman" w:cs="Times New Roman"/>
          <w:color w:val="auto"/>
          <w:kern w:val="0"/>
          <w:sz w:val="24"/>
          <w:szCs w:val="24"/>
          <w14:ligatures w14:val="none"/>
        </w:rPr>
      </w:pPr>
      <w:r>
        <w:rPr>
          <w:rFonts w:ascii="Times New Roman" w:hAnsi="Times New Roman" w:eastAsia="Times New Roman" w:cs="Times New Roman"/>
          <w:b/>
          <w:bCs/>
          <w:color w:val="auto"/>
          <w:kern w:val="0"/>
          <w:sz w:val="24"/>
          <w:szCs w:val="24"/>
          <w14:ligatures w14:val="none"/>
        </w:rPr>
        <w:t>C. COMMUNICATION (1.0 point)</w:t>
      </w:r>
    </w:p>
    <w:p w14:paraId="4E7C34A1">
      <w:pPr>
        <w:rPr>
          <w:rFonts w:ascii="Times New Roman" w:hAnsi="Times New Roman" w:eastAsia="Times New Roman" w:cs="Times New Roman"/>
          <w:kern w:val="0"/>
          <w:sz w:val="24"/>
          <w:szCs w:val="24"/>
          <w14:ligatures w14:val="none"/>
        </w:rPr>
      </w:pPr>
      <w:r>
        <w:rPr>
          <w:rFonts w:ascii="Times New Roman" w:hAnsi="Times New Roman" w:eastAsia="Times New Roman" w:cs="Times New Roman"/>
          <w:b/>
          <w:bCs/>
          <w:color w:val="000000"/>
          <w:kern w:val="0"/>
          <w:sz w:val="24"/>
          <w:szCs w:val="24"/>
          <w14:ligatures w14:val="none"/>
        </w:rPr>
        <w:t>Match the questions in A with the answers in B</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5"/>
        <w:gridCol w:w="559"/>
        <w:gridCol w:w="4338"/>
      </w:tblGrid>
      <w:tr w14:paraId="3BC8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14:paraId="000A089B">
            <w:pPr>
              <w:pageBreakBefore w:val="0"/>
              <w:widowControl/>
              <w:numPr>
                <w:ilvl w:val="0"/>
                <w:numId w:val="0"/>
              </w:numPr>
              <w:kinsoku/>
              <w:wordWrap/>
              <w:overflowPunct/>
              <w:topLinePunct w:val="0"/>
              <w:bidi w:val="0"/>
              <w:snapToGrid/>
              <w:spacing w:after="0" w:line="300" w:lineRule="auto"/>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21. What do you do at break time?</w:t>
            </w:r>
          </w:p>
        </w:tc>
        <w:tc>
          <w:tcPr>
            <w:tcW w:w="559" w:type="dxa"/>
          </w:tcPr>
          <w:p w14:paraId="1AF26512">
            <w:pPr>
              <w:pageBreakBefore w:val="0"/>
              <w:widowControl/>
              <w:numPr>
                <w:ilvl w:val="0"/>
                <w:numId w:val="0"/>
              </w:numPr>
              <w:kinsoku/>
              <w:wordWrap/>
              <w:overflowPunct/>
              <w:topLinePunct w:val="0"/>
              <w:bidi w:val="0"/>
              <w:snapToGrid/>
              <w:spacing w:after="0" w:line="300" w:lineRule="auto"/>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p>
        </w:tc>
        <w:tc>
          <w:tcPr>
            <w:tcW w:w="4338" w:type="dxa"/>
            <w:shd w:val="clear" w:color="auto" w:fill="auto"/>
            <w:vAlign w:val="top"/>
          </w:tcPr>
          <w:p w14:paraId="2A09C09E">
            <w:pPr>
              <w:pageBreakBefore w:val="0"/>
              <w:widowControl/>
              <w:numPr>
                <w:ilvl w:val="0"/>
                <w:numId w:val="14"/>
              </w:numPr>
              <w:kinsoku/>
              <w:wordWrap/>
              <w:overflowPunct/>
              <w:topLinePunct w:val="0"/>
              <w:bidi w:val="0"/>
              <w:snapToGrid/>
              <w:spacing w:after="0" w:line="300" w:lineRule="auto"/>
              <w:ind w:left="0" w:leftChars="0" w:firstLine="0" w:firstLine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eastAsia="en-US" w:bidi="ar-SA"/>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By bicycle.</w:t>
            </w:r>
          </w:p>
        </w:tc>
      </w:tr>
      <w:tr w14:paraId="5D3E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14:paraId="130875A2">
            <w:pPr>
              <w:pageBreakBefore w:val="0"/>
              <w:widowControl/>
              <w:numPr>
                <w:ilvl w:val="0"/>
                <w:numId w:val="15"/>
              </w:numPr>
              <w:kinsoku/>
              <w:wordWrap/>
              <w:overflowPunct/>
              <w:topLinePunct w:val="0"/>
              <w:bidi w:val="0"/>
              <w:snapToGrid/>
              <w:spacing w:after="0" w:line="300" w:lineRule="auto"/>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Do you play sports after school?</w:t>
            </w:r>
          </w:p>
        </w:tc>
        <w:tc>
          <w:tcPr>
            <w:tcW w:w="559" w:type="dxa"/>
          </w:tcPr>
          <w:p w14:paraId="0118C0DB">
            <w:pPr>
              <w:pageBreakBefore w:val="0"/>
              <w:widowControl/>
              <w:numPr>
                <w:ilvl w:val="0"/>
                <w:numId w:val="0"/>
              </w:numPr>
              <w:kinsoku/>
              <w:wordWrap/>
              <w:overflowPunct/>
              <w:topLinePunct w:val="0"/>
              <w:bidi w:val="0"/>
              <w:snapToGrid/>
              <w:spacing w:after="0" w:line="300" w:lineRule="auto"/>
              <w:ind w:left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p>
        </w:tc>
        <w:tc>
          <w:tcPr>
            <w:tcW w:w="4338" w:type="dxa"/>
            <w:shd w:val="clear" w:color="auto" w:fill="auto"/>
            <w:vAlign w:val="top"/>
          </w:tcPr>
          <w:p w14:paraId="3FD00668">
            <w:pPr>
              <w:pageBreakBefore w:val="0"/>
              <w:widowControl/>
              <w:numPr>
                <w:ilvl w:val="0"/>
                <w:numId w:val="14"/>
              </w:numPr>
              <w:kinsoku/>
              <w:wordWrap/>
              <w:overflowPunct/>
              <w:topLinePunct w:val="0"/>
              <w:bidi w:val="0"/>
              <w:snapToGrid/>
              <w:spacing w:after="0" w:line="300" w:lineRule="auto"/>
              <w:ind w:left="0" w:leftChars="0" w:firstLine="0" w:firstLine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eastAsia="en-US" w:bidi="ar-SA"/>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Five days a week.</w:t>
            </w:r>
          </w:p>
        </w:tc>
      </w:tr>
      <w:tr w14:paraId="2138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14:paraId="52B54821">
            <w:pPr>
              <w:pageBreakBefore w:val="0"/>
              <w:widowControl/>
              <w:numPr>
                <w:ilvl w:val="0"/>
                <w:numId w:val="15"/>
              </w:numPr>
              <w:kinsoku/>
              <w:wordWrap/>
              <w:overflowPunct/>
              <w:topLinePunct w:val="0"/>
              <w:bidi w:val="0"/>
              <w:snapToGrid/>
              <w:spacing w:after="0" w:line="300" w:lineRule="auto"/>
              <w:ind w:left="0" w:leftChars="0" w:firstLine="0" w:firstLine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How often do you go to school?</w:t>
            </w:r>
          </w:p>
        </w:tc>
        <w:tc>
          <w:tcPr>
            <w:tcW w:w="559" w:type="dxa"/>
          </w:tcPr>
          <w:p w14:paraId="7E9576AF">
            <w:pPr>
              <w:pageBreakBefore w:val="0"/>
              <w:widowControl/>
              <w:numPr>
                <w:ilvl w:val="0"/>
                <w:numId w:val="0"/>
              </w:numPr>
              <w:kinsoku/>
              <w:wordWrap/>
              <w:overflowPunct/>
              <w:topLinePunct w:val="0"/>
              <w:bidi w:val="0"/>
              <w:snapToGrid/>
              <w:spacing w:after="0" w:line="300" w:lineRule="auto"/>
              <w:ind w:left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p>
        </w:tc>
        <w:tc>
          <w:tcPr>
            <w:tcW w:w="4338" w:type="dxa"/>
            <w:shd w:val="clear" w:color="auto" w:fill="auto"/>
            <w:vAlign w:val="top"/>
          </w:tcPr>
          <w:p w14:paraId="26A19A28">
            <w:pPr>
              <w:pageBreakBefore w:val="0"/>
              <w:widowControl/>
              <w:numPr>
                <w:ilvl w:val="0"/>
                <w:numId w:val="14"/>
              </w:numPr>
              <w:kinsoku/>
              <w:wordWrap/>
              <w:overflowPunct/>
              <w:topLinePunct w:val="0"/>
              <w:bidi w:val="0"/>
              <w:snapToGrid/>
              <w:spacing w:after="0" w:line="300" w:lineRule="auto"/>
              <w:ind w:left="0" w:leftChars="0" w:firstLine="0" w:firstLine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eastAsia="en-US" w:bidi="ar-SA"/>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Yes, I do.</w:t>
            </w:r>
          </w:p>
        </w:tc>
      </w:tr>
      <w:tr w14:paraId="3D05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14:paraId="1F0C14B0">
            <w:pPr>
              <w:pageBreakBefore w:val="0"/>
              <w:widowControl/>
              <w:numPr>
                <w:ilvl w:val="0"/>
                <w:numId w:val="16"/>
              </w:numPr>
              <w:kinsoku/>
              <w:wordWrap/>
              <w:overflowPunct/>
              <w:topLinePunct w:val="0"/>
              <w:bidi w:val="0"/>
              <w:snapToGrid/>
              <w:spacing w:after="0" w:line="300" w:lineRule="auto"/>
              <w:ind w:left="0" w:leftChars="0" w:firstLine="0" w:firstLine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How do you go to school?</w:t>
            </w:r>
          </w:p>
        </w:tc>
        <w:tc>
          <w:tcPr>
            <w:tcW w:w="559" w:type="dxa"/>
          </w:tcPr>
          <w:p w14:paraId="5B0011A9">
            <w:pPr>
              <w:pageBreakBefore w:val="0"/>
              <w:widowControl/>
              <w:numPr>
                <w:ilvl w:val="0"/>
                <w:numId w:val="0"/>
              </w:numPr>
              <w:kinsoku/>
              <w:wordWrap/>
              <w:overflowPunct/>
              <w:topLinePunct w:val="0"/>
              <w:bidi w:val="0"/>
              <w:snapToGrid/>
              <w:spacing w:after="0" w:line="300" w:lineRule="auto"/>
              <w:ind w:leftChars="0"/>
              <w:contextualSpacing/>
              <w:jc w:val="both"/>
              <w:textAlignment w:val="auto"/>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pPr>
          </w:p>
        </w:tc>
        <w:tc>
          <w:tcPr>
            <w:tcW w:w="4338" w:type="dxa"/>
            <w:shd w:val="clear" w:color="auto" w:fill="auto"/>
            <w:vAlign w:val="top"/>
          </w:tcPr>
          <w:p w14:paraId="4D746F2B">
            <w:pPr>
              <w:pageBreakBefore w:val="0"/>
              <w:widowControl/>
              <w:numPr>
                <w:ilvl w:val="0"/>
                <w:numId w:val="14"/>
              </w:numPr>
              <w:kinsoku/>
              <w:wordWrap/>
              <w:overflowPunct/>
              <w:topLinePunct w:val="0"/>
              <w:bidi w:val="0"/>
              <w:snapToGrid/>
              <w:spacing w:after="0" w:line="300" w:lineRule="auto"/>
              <w:ind w:left="0" w:leftChars="0" w:firstLine="0" w:firstLineChars="0"/>
              <w:contextualSpacing/>
              <w:jc w:val="left"/>
              <w:textAlignment w:val="auto"/>
              <w:rPr>
                <w:rFonts w:hint="default" w:ascii="Times New Roman" w:hAnsi="Times New Roman" w:eastAsia="Times New Roman" w:cs="Times New Roman"/>
                <w:b w:val="0"/>
                <w:bCs w:val="0"/>
                <w:color w:val="000000" w:themeColor="text1"/>
                <w:sz w:val="28"/>
                <w:szCs w:val="28"/>
                <w:vertAlign w:val="baseline"/>
                <w:lang w:val="en-US" w:eastAsia="en-US" w:bidi="ar-SA"/>
                <w14:textFill>
                  <w14:solidFill>
                    <w14:schemeClr w14:val="tx1"/>
                  </w14:solidFill>
                </w14:textFill>
              </w:rPr>
            </w:pPr>
            <w:r>
              <w:rPr>
                <w:rFonts w:hint="default" w:ascii="Times New Roman" w:hAnsi="Times New Roman" w:eastAsia="Times New Roman" w:cs="Times New Roman"/>
                <w:b w:val="0"/>
                <w:bCs w:val="0"/>
                <w:color w:val="000000" w:themeColor="text1"/>
                <w:sz w:val="28"/>
                <w:szCs w:val="28"/>
                <w:vertAlign w:val="baseline"/>
                <w:lang w:val="en-US"/>
                <w14:textFill>
                  <w14:solidFill>
                    <w14:schemeClr w14:val="tx1"/>
                  </w14:solidFill>
                </w14:textFill>
              </w:rPr>
              <w:t>I go out and play in the playground.</w:t>
            </w:r>
          </w:p>
        </w:tc>
      </w:tr>
    </w:tbl>
    <w:p w14:paraId="5F487EBC">
      <w:pPr>
        <w:spacing w:line="360" w:lineRule="auto"/>
        <w:rPr>
          <w:rFonts w:hint="default" w:ascii="Times New Roman" w:hAnsi="Times New Roman" w:cs="Times New Roman"/>
          <w:b/>
          <w:sz w:val="26"/>
          <w:szCs w:val="26"/>
        </w:rPr>
      </w:pPr>
      <w:r>
        <w:rPr>
          <w:rFonts w:hint="default" w:ascii="Times New Roman" w:hAnsi="Times New Roman" w:cs="Times New Roman"/>
          <w:b/>
          <w:sz w:val="26"/>
          <w:szCs w:val="26"/>
        </w:rPr>
        <w:t>D. READING (2.0 points)</w:t>
      </w:r>
    </w:p>
    <w:p w14:paraId="691E51BE">
      <w:pPr>
        <w:pStyle w:val="252"/>
        <w:numPr>
          <w:ilvl w:val="0"/>
          <w:numId w:val="17"/>
        </w:numPr>
        <w:spacing w:line="360" w:lineRule="auto"/>
        <w:ind w:left="284" w:hanging="284"/>
        <w:jc w:val="both"/>
        <w:rPr>
          <w:rFonts w:hint="default" w:ascii="Times New Roman" w:hAnsi="Times New Roman" w:cs="Times New Roman"/>
          <w:sz w:val="26"/>
          <w:szCs w:val="26"/>
        </w:rPr>
      </w:pPr>
      <w:r>
        <w:rPr>
          <w:rFonts w:hint="default" w:ascii="Times New Roman" w:hAnsi="Times New Roman" w:cs="Times New Roman"/>
          <w:b/>
          <w:sz w:val="26"/>
          <w:szCs w:val="26"/>
        </w:rPr>
        <w:t>Read the paragraph. Then decide whether the statements are True (T) or False (F). (1.0 point)</w:t>
      </w:r>
    </w:p>
    <w:p w14:paraId="4B32E0D5">
      <w:pPr>
        <w:spacing w:line="360" w:lineRule="auto"/>
        <w:ind w:firstLine="420" w:firstLineChars="0"/>
        <w:jc w:val="both"/>
        <w:rPr>
          <w:rFonts w:hint="default" w:ascii="Times New Roman" w:hAnsi="Times New Roman" w:cs="Times New Roman"/>
          <w:sz w:val="26"/>
          <w:szCs w:val="26"/>
        </w:rPr>
      </w:pPr>
      <w:r>
        <w:rPr>
          <w:rFonts w:hint="default" w:ascii="Times New Roman" w:hAnsi="Times New Roman" w:cs="Times New Roman"/>
          <w:color w:val="000000"/>
          <w:sz w:val="26"/>
          <w:szCs w:val="26"/>
        </w:rPr>
        <w:t>Ban Gioc Waterfall is in Cao Bang province. It is one of Viet Nam’s most impressive natural wonders. The falls are 300 metres across. No other waterfall in Viet Nam is as wide as Ban Gioc Waterfall. On the way to Ban Gioc, you can camp on the riverside and visit an impressive limestone cave system. There are a lot of beauty spots around the base of the falls. You can sit there and enjoy the spectacular landscape. You can also take a ride on a bamboo raft and get closer to the fall. Remember to be careful because if you fall into the water, it is dangerous.</w:t>
      </w:r>
    </w:p>
    <w:p w14:paraId="655F067D">
      <w:pPr>
        <w:pStyle w:val="252"/>
        <w:numPr>
          <w:ilvl w:val="0"/>
          <w:numId w:val="0"/>
        </w:numPr>
        <w:spacing w:line="360" w:lineRule="auto"/>
        <w:rPr>
          <w:rFonts w:hint="default" w:ascii="Times New Roman" w:hAnsi="Times New Roman" w:cs="Times New Roman"/>
          <w:color w:val="auto"/>
          <w:sz w:val="24"/>
          <w:szCs w:val="24"/>
        </w:rPr>
      </w:pPr>
      <w:r>
        <w:rPr>
          <w:rFonts w:hint="default" w:ascii="Times New Roman" w:hAnsi="Times New Roman" w:cs="Times New Roman"/>
          <w:b/>
          <w:bCs/>
          <w:color w:val="000000"/>
          <w:sz w:val="24"/>
          <w:szCs w:val="24"/>
          <w:lang w:val="en-US"/>
        </w:rPr>
        <w:t>25.</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Ban Gioc Waterfall is one of the most impressive man-made wonders in Viet Nam.</w:t>
      </w:r>
      <w:r>
        <w:rPr>
          <w:rFonts w:hint="default" w:ascii="Times New Roman" w:hAnsi="Times New Roman" w:cs="Times New Roman"/>
          <w:color w:val="000000"/>
          <w:sz w:val="24"/>
          <w:szCs w:val="24"/>
        </w:rPr>
        <w:tab/>
      </w:r>
      <w:r>
        <w:rPr>
          <w:rFonts w:hint="default" w:ascii="Times New Roman" w:hAnsi="Times New Roman" w:cs="Times New Roman"/>
          <w:color w:val="auto"/>
          <w:sz w:val="24"/>
          <w:szCs w:val="24"/>
        </w:rPr>
        <w:t>T/ F</w:t>
      </w:r>
    </w:p>
    <w:p w14:paraId="0988D65C">
      <w:pPr>
        <w:pStyle w:val="252"/>
        <w:numPr>
          <w:ilvl w:val="0"/>
          <w:numId w:val="18"/>
        </w:numPr>
        <w:spacing w:line="360" w:lineRule="auto"/>
        <w:ind w:left="-76" w:leftChars="0"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Ban Gioc Waterfall is wider than any other waterfalls in Viet Nam.  </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T/ F</w:t>
      </w:r>
    </w:p>
    <w:p w14:paraId="61943EF1">
      <w:pPr>
        <w:pStyle w:val="252"/>
        <w:numPr>
          <w:ilvl w:val="0"/>
          <w:numId w:val="18"/>
        </w:numPr>
        <w:spacing w:line="360" w:lineRule="auto"/>
        <w:ind w:left="-76" w:leftChars="0"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There are not many things to see around the waterfall.</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T/ F</w:t>
      </w:r>
    </w:p>
    <w:p w14:paraId="0F3F943F">
      <w:pPr>
        <w:pStyle w:val="252"/>
        <w:numPr>
          <w:ilvl w:val="0"/>
          <w:numId w:val="18"/>
        </w:numPr>
        <w:spacing w:line="360" w:lineRule="auto"/>
        <w:ind w:left="-76" w:leftChars="0"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You can get closer to the fall on a bamboo raft.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T/ F</w:t>
      </w:r>
    </w:p>
    <w:p w14:paraId="1526EF8F">
      <w:pPr>
        <w:pStyle w:val="252"/>
        <w:numPr>
          <w:ilvl w:val="0"/>
          <w:numId w:val="18"/>
        </w:numPr>
        <w:spacing w:line="360" w:lineRule="auto"/>
        <w:ind w:left="-76" w:leftChars="0"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You can swim in the stream under the waterfall.</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T/ F</w:t>
      </w:r>
    </w:p>
    <w:p w14:paraId="41371599">
      <w:pPr>
        <w:rPr>
          <w:rFonts w:ascii="Times New Roman" w:hAnsi="Times New Roman" w:eastAsia="Times New Roman" w:cs="Times New Roman"/>
          <w:kern w:val="0"/>
          <w:sz w:val="24"/>
          <w:szCs w:val="24"/>
          <w14:ligatures w14:val="none"/>
        </w:rPr>
      </w:pPr>
      <w:r>
        <w:rPr>
          <w:rFonts w:ascii="Times New Roman" w:hAnsi="Times New Roman" w:eastAsia="Times New Roman" w:cs="Times New Roman"/>
          <w:b/>
          <w:bCs/>
          <w:color w:val="000000"/>
          <w:kern w:val="0"/>
          <w:sz w:val="24"/>
          <w:szCs w:val="24"/>
          <w14:ligatures w14:val="none"/>
        </w:rPr>
        <w:t>I. Read the paragraph. Then choose the correct answer A, B, C or D for each gap (1.0 point)</w:t>
      </w:r>
    </w:p>
    <w:p w14:paraId="79446B57">
      <w:pPr>
        <w:ind w:firstLine="420" w:firstLineChars="0"/>
        <w:jc w:val="both"/>
        <w:rPr>
          <w:rFonts w:ascii="Times New Roman" w:hAnsi="Times New Roman" w:eastAsia="Times New Roman" w:cs="Times New Roman"/>
          <w:kern w:val="0"/>
          <w:sz w:val="24"/>
          <w:szCs w:val="24"/>
          <w14:ligatures w14:val="none"/>
        </w:rPr>
      </w:pPr>
      <w:r>
        <w:rPr>
          <w:rFonts w:ascii="Times New Roman" w:hAnsi="Times New Roman" w:eastAsia="Times New Roman" w:cs="Times New Roman"/>
          <w:color w:val="000000"/>
          <w:kern w:val="0"/>
          <w:sz w:val="24"/>
          <w:szCs w:val="24"/>
          <w14:ligatures w14:val="none"/>
        </w:rPr>
        <w:t>Tomy lives (</w:t>
      </w:r>
      <w:r>
        <w:rPr>
          <w:rFonts w:hint="default" w:ascii="Times New Roman" w:hAnsi="Times New Roman" w:eastAsia="Times New Roman" w:cs="Times New Roman"/>
          <w:b/>
          <w:bCs/>
          <w:color w:val="000000"/>
          <w:kern w:val="0"/>
          <w:sz w:val="24"/>
          <w:szCs w:val="24"/>
          <w:lang w:val="en-US"/>
          <w14:ligatures w14:val="none"/>
        </w:rPr>
        <w:t>30</w:t>
      </w:r>
      <w:r>
        <w:rPr>
          <w:rFonts w:ascii="Times New Roman" w:hAnsi="Times New Roman" w:eastAsia="Times New Roman" w:cs="Times New Roman"/>
          <w:color w:val="000000"/>
          <w:kern w:val="0"/>
          <w:sz w:val="24"/>
          <w:szCs w:val="24"/>
          <w14:ligatures w14:val="none"/>
        </w:rPr>
        <w:t xml:space="preserve">) __________  the suburbs of </w:t>
      </w:r>
      <w:r>
        <w:rPr>
          <w:rFonts w:hint="default" w:ascii="Times New Roman" w:hAnsi="Times New Roman" w:eastAsia="Times New Roman" w:cs="Times New Roman"/>
          <w:color w:val="000000"/>
          <w:kern w:val="0"/>
          <w:sz w:val="24"/>
          <w:szCs w:val="24"/>
          <w:lang w:val="en-US"/>
          <w14:ligatures w14:val="none"/>
        </w:rPr>
        <w:t>Sydney</w:t>
      </w:r>
      <w:r>
        <w:rPr>
          <w:rFonts w:ascii="Times New Roman" w:hAnsi="Times New Roman" w:eastAsia="Times New Roman" w:cs="Times New Roman"/>
          <w:color w:val="000000"/>
          <w:kern w:val="0"/>
          <w:sz w:val="24"/>
          <w:szCs w:val="24"/>
          <w14:ligatures w14:val="none"/>
        </w:rPr>
        <w:t xml:space="preserve"> city. There are many things he</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color w:val="000000"/>
          <w:kern w:val="0"/>
          <w:sz w:val="24"/>
          <w:szCs w:val="24"/>
          <w14:ligatures w14:val="none"/>
        </w:rPr>
        <w:t>likes about his neighborhood. There is a beautiful park near his house. He and his friends usually go there for a walk after school. There (</w:t>
      </w:r>
      <w:r>
        <w:rPr>
          <w:rFonts w:hint="default" w:ascii="Times New Roman" w:hAnsi="Times New Roman" w:eastAsia="Times New Roman" w:cs="Times New Roman"/>
          <w:b/>
          <w:bCs/>
          <w:color w:val="000000"/>
          <w:kern w:val="0"/>
          <w:sz w:val="24"/>
          <w:szCs w:val="24"/>
          <w:lang w:val="en-US"/>
          <w14:ligatures w14:val="none"/>
        </w:rPr>
        <w:t>31</w:t>
      </w:r>
      <w:r>
        <w:rPr>
          <w:rFonts w:ascii="Times New Roman" w:hAnsi="Times New Roman" w:eastAsia="Times New Roman" w:cs="Times New Roman"/>
          <w:color w:val="000000"/>
          <w:kern w:val="0"/>
          <w:sz w:val="24"/>
          <w:szCs w:val="24"/>
          <w14:ligatures w14:val="none"/>
        </w:rPr>
        <w:t>) __________ also many</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color w:val="000000"/>
          <w:kern w:val="0"/>
          <w:sz w:val="24"/>
          <w:szCs w:val="24"/>
          <w14:ligatures w14:val="none"/>
        </w:rPr>
        <w:t>shops, restaurants and markets, so it is very convenient. The streets are wide. The people are helpful and friendly. The food is more (</w:t>
      </w:r>
      <w:r>
        <w:rPr>
          <w:rFonts w:hint="default" w:ascii="Times New Roman" w:hAnsi="Times New Roman" w:eastAsia="Times New Roman" w:cs="Times New Roman"/>
          <w:b/>
          <w:bCs/>
          <w:color w:val="000000"/>
          <w:kern w:val="0"/>
          <w:sz w:val="24"/>
          <w:szCs w:val="24"/>
          <w:lang w:val="en-US"/>
          <w14:ligatures w14:val="none"/>
        </w:rPr>
        <w:t>32</w:t>
      </w:r>
      <w:r>
        <w:rPr>
          <w:rFonts w:ascii="Times New Roman" w:hAnsi="Times New Roman" w:eastAsia="Times New Roman" w:cs="Times New Roman"/>
          <w:color w:val="000000"/>
          <w:kern w:val="0"/>
          <w:sz w:val="24"/>
          <w:szCs w:val="24"/>
          <w14:ligatures w14:val="none"/>
        </w:rPr>
        <w:t>)  __________ than in other</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color w:val="000000"/>
          <w:kern w:val="0"/>
          <w:sz w:val="24"/>
          <w:szCs w:val="24"/>
          <w14:ligatures w14:val="none"/>
        </w:rPr>
        <w:t>places.(</w:t>
      </w:r>
      <w:r>
        <w:rPr>
          <w:rFonts w:hint="default" w:ascii="Times New Roman" w:hAnsi="Times New Roman" w:eastAsia="Times New Roman" w:cs="Times New Roman"/>
          <w:b/>
          <w:bCs/>
          <w:color w:val="000000"/>
          <w:kern w:val="0"/>
          <w:sz w:val="24"/>
          <w:szCs w:val="24"/>
          <w:lang w:val="en-US"/>
          <w14:ligatures w14:val="none"/>
        </w:rPr>
        <w:t>33</w:t>
      </w:r>
      <w:r>
        <w:rPr>
          <w:rFonts w:ascii="Times New Roman" w:hAnsi="Times New Roman" w:eastAsia="Times New Roman" w:cs="Times New Roman"/>
          <w:color w:val="000000"/>
          <w:kern w:val="0"/>
          <w:sz w:val="24"/>
          <w:szCs w:val="24"/>
          <w14:ligatures w14:val="none"/>
        </w:rPr>
        <w:t>)  __________ , there are some things he doesn’t like about it. The school is</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color w:val="000000"/>
          <w:kern w:val="0"/>
          <w:sz w:val="24"/>
          <w:szCs w:val="24"/>
          <w14:ligatures w14:val="none"/>
        </w:rPr>
        <w:t>faraway. There are some factories, so the air (</w:t>
      </w:r>
      <w:r>
        <w:rPr>
          <w:rFonts w:hint="default" w:ascii="Times New Roman" w:hAnsi="Times New Roman" w:eastAsia="Times New Roman" w:cs="Times New Roman"/>
          <w:b/>
          <w:bCs/>
          <w:color w:val="000000"/>
          <w:kern w:val="0"/>
          <w:sz w:val="24"/>
          <w:szCs w:val="24"/>
          <w:lang w:val="en-US"/>
          <w14:ligatures w14:val="none"/>
        </w:rPr>
        <w:t>34</w:t>
      </w:r>
      <w:r>
        <w:rPr>
          <w:rFonts w:ascii="Times New Roman" w:hAnsi="Times New Roman" w:eastAsia="Times New Roman" w:cs="Times New Roman"/>
          <w:color w:val="000000"/>
          <w:kern w:val="0"/>
          <w:sz w:val="24"/>
          <w:szCs w:val="24"/>
          <w14:ligatures w14:val="none"/>
        </w:rPr>
        <w:t>) __________ very clean and the</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color w:val="000000"/>
          <w:kern w:val="0"/>
          <w:sz w:val="24"/>
          <w:szCs w:val="24"/>
          <w14:ligatures w14:val="none"/>
        </w:rPr>
        <w:t>streets are noisy and crowded.</w:t>
      </w:r>
    </w:p>
    <w:p w14:paraId="50D6E3DD">
      <w:pPr>
        <w:tabs>
          <w:tab w:val="left" w:pos="2552"/>
          <w:tab w:val="left" w:pos="4820"/>
          <w:tab w:val="left" w:pos="7088"/>
        </w:tabs>
        <w:ind w:left="284"/>
        <w:rPr>
          <w:rFonts w:ascii="Times New Roman" w:hAnsi="Times New Roman" w:eastAsia="Times New Roman" w:cs="Times New Roman"/>
          <w:color w:val="auto"/>
          <w:kern w:val="0"/>
          <w:sz w:val="24"/>
          <w:szCs w:val="24"/>
          <w14:ligatures w14:val="none"/>
        </w:rPr>
      </w:pPr>
      <w:r>
        <w:rPr>
          <w:rFonts w:hint="default" w:ascii="Times New Roman" w:hAnsi="Times New Roman" w:eastAsia="Times New Roman" w:cs="Times New Roman"/>
          <w:b/>
          <w:bCs/>
          <w:color w:val="000000"/>
          <w:kern w:val="0"/>
          <w:sz w:val="24"/>
          <w:szCs w:val="24"/>
          <w:lang w:val="en-US"/>
          <w14:ligatures w14:val="none"/>
        </w:rPr>
        <w:t>30</w:t>
      </w:r>
      <w:r>
        <w:rPr>
          <w:rFonts w:ascii="Times New Roman" w:hAnsi="Times New Roman" w:eastAsia="Times New Roman" w:cs="Times New Roman"/>
          <w:color w:val="000000"/>
          <w:kern w:val="0"/>
          <w:sz w:val="24"/>
          <w:szCs w:val="24"/>
          <w14:ligatures w14:val="none"/>
        </w:rPr>
        <w:t>. A. at</w:t>
      </w:r>
      <w:r>
        <w:rPr>
          <w:rFonts w:ascii="Times New Roman" w:hAnsi="Times New Roman" w:eastAsia="Times New Roman" w:cs="Times New Roman"/>
          <w:color w:val="000000"/>
          <w:kern w:val="0"/>
          <w:sz w:val="24"/>
          <w:szCs w:val="24"/>
          <w14:ligatures w14:val="none"/>
        </w:rPr>
        <w:tab/>
      </w:r>
      <w:r>
        <w:rPr>
          <w:rFonts w:ascii="Times New Roman" w:hAnsi="Times New Roman" w:eastAsia="Times New Roman" w:cs="Times New Roman"/>
          <w:color w:val="auto"/>
          <w:kern w:val="0"/>
          <w:sz w:val="24"/>
          <w:szCs w:val="24"/>
          <w14:ligatures w14:val="none"/>
        </w:rPr>
        <w:t>B. in</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C. on</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D. between</w:t>
      </w:r>
    </w:p>
    <w:p w14:paraId="5EF0677B">
      <w:pPr>
        <w:tabs>
          <w:tab w:val="left" w:pos="2552"/>
          <w:tab w:val="left" w:pos="4820"/>
          <w:tab w:val="left" w:pos="7088"/>
        </w:tabs>
        <w:ind w:left="284"/>
        <w:rPr>
          <w:rFonts w:ascii="Times New Roman" w:hAnsi="Times New Roman" w:eastAsia="Times New Roman" w:cs="Times New Roman"/>
          <w:color w:val="auto"/>
          <w:kern w:val="0"/>
          <w:sz w:val="24"/>
          <w:szCs w:val="24"/>
          <w14:ligatures w14:val="none"/>
        </w:rPr>
      </w:pPr>
      <w:r>
        <w:rPr>
          <w:rFonts w:hint="default" w:ascii="Times New Roman" w:hAnsi="Times New Roman" w:eastAsia="Times New Roman" w:cs="Times New Roman"/>
          <w:b/>
          <w:bCs/>
          <w:color w:val="auto"/>
          <w:kern w:val="0"/>
          <w:sz w:val="24"/>
          <w:szCs w:val="24"/>
          <w:lang w:val="en-US"/>
          <w14:ligatures w14:val="none"/>
        </w:rPr>
        <w:t>31</w:t>
      </w:r>
      <w:r>
        <w:rPr>
          <w:rFonts w:ascii="Times New Roman" w:hAnsi="Times New Roman" w:eastAsia="Times New Roman" w:cs="Times New Roman"/>
          <w:color w:val="auto"/>
          <w:kern w:val="0"/>
          <w:sz w:val="24"/>
          <w:szCs w:val="24"/>
          <w14:ligatures w14:val="none"/>
        </w:rPr>
        <w:t>. A. has</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B. have</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C. is</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D. are</w:t>
      </w:r>
    </w:p>
    <w:p w14:paraId="47BEBD7D">
      <w:pPr>
        <w:tabs>
          <w:tab w:val="left" w:pos="2552"/>
          <w:tab w:val="left" w:pos="4820"/>
          <w:tab w:val="left" w:pos="7088"/>
        </w:tabs>
        <w:ind w:left="284"/>
        <w:rPr>
          <w:rFonts w:ascii="Times New Roman" w:hAnsi="Times New Roman" w:eastAsia="Times New Roman" w:cs="Times New Roman"/>
          <w:color w:val="auto"/>
          <w:kern w:val="0"/>
          <w:sz w:val="24"/>
          <w:szCs w:val="24"/>
          <w14:ligatures w14:val="none"/>
        </w:rPr>
      </w:pPr>
      <w:r>
        <w:rPr>
          <w:rFonts w:hint="default" w:ascii="Times New Roman" w:hAnsi="Times New Roman" w:eastAsia="Times New Roman" w:cs="Times New Roman"/>
          <w:b/>
          <w:bCs/>
          <w:color w:val="auto"/>
          <w:kern w:val="0"/>
          <w:sz w:val="24"/>
          <w:szCs w:val="24"/>
          <w:lang w:val="en-US"/>
          <w14:ligatures w14:val="none"/>
        </w:rPr>
        <w:t>32</w:t>
      </w:r>
      <w:r>
        <w:rPr>
          <w:rFonts w:ascii="Times New Roman" w:hAnsi="Times New Roman" w:eastAsia="Times New Roman" w:cs="Times New Roman"/>
          <w:color w:val="auto"/>
          <w:kern w:val="0"/>
          <w:sz w:val="24"/>
          <w:szCs w:val="24"/>
          <w14:ligatures w14:val="none"/>
        </w:rPr>
        <w:t>. A. better</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B. convenient</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C. worse</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D. delicious</w:t>
      </w:r>
    </w:p>
    <w:p w14:paraId="7B783C26">
      <w:pPr>
        <w:tabs>
          <w:tab w:val="left" w:pos="2552"/>
          <w:tab w:val="left" w:pos="4820"/>
          <w:tab w:val="left" w:pos="7088"/>
        </w:tabs>
        <w:ind w:left="284"/>
        <w:rPr>
          <w:rFonts w:ascii="Times New Roman" w:hAnsi="Times New Roman" w:eastAsia="Times New Roman" w:cs="Times New Roman"/>
          <w:color w:val="auto"/>
          <w:kern w:val="0"/>
          <w:sz w:val="24"/>
          <w:szCs w:val="24"/>
          <w14:ligatures w14:val="none"/>
        </w:rPr>
      </w:pPr>
      <w:r>
        <w:rPr>
          <w:rFonts w:hint="default" w:ascii="Times New Roman" w:hAnsi="Times New Roman" w:eastAsia="Times New Roman" w:cs="Times New Roman"/>
          <w:b/>
          <w:bCs/>
          <w:color w:val="auto"/>
          <w:kern w:val="0"/>
          <w:sz w:val="24"/>
          <w:szCs w:val="24"/>
          <w:lang w:val="en-US"/>
          <w14:ligatures w14:val="none"/>
        </w:rPr>
        <w:t>33</w:t>
      </w:r>
      <w:r>
        <w:rPr>
          <w:rFonts w:ascii="Times New Roman" w:hAnsi="Times New Roman" w:eastAsia="Times New Roman" w:cs="Times New Roman"/>
          <w:color w:val="auto"/>
          <w:kern w:val="0"/>
          <w:sz w:val="24"/>
          <w:szCs w:val="24"/>
          <w14:ligatures w14:val="none"/>
        </w:rPr>
        <w:t>. A. Because</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B. But</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C. However</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D. And</w:t>
      </w:r>
    </w:p>
    <w:p w14:paraId="4EA8728B">
      <w:pPr>
        <w:tabs>
          <w:tab w:val="left" w:pos="2552"/>
          <w:tab w:val="left" w:pos="4820"/>
          <w:tab w:val="left" w:pos="7088"/>
        </w:tabs>
        <w:ind w:left="284"/>
        <w:rPr>
          <w:rFonts w:ascii="Times New Roman" w:hAnsi="Times New Roman" w:eastAsia="Times New Roman" w:cs="Times New Roman"/>
          <w:color w:val="000000"/>
          <w:kern w:val="0"/>
          <w:sz w:val="24"/>
          <w:szCs w:val="24"/>
          <w14:ligatures w14:val="none"/>
        </w:rPr>
      </w:pPr>
      <w:r>
        <w:rPr>
          <w:rFonts w:hint="default" w:ascii="Times New Roman" w:hAnsi="Times New Roman" w:eastAsia="Times New Roman" w:cs="Times New Roman"/>
          <w:b/>
          <w:bCs/>
          <w:color w:val="auto"/>
          <w:kern w:val="0"/>
          <w:sz w:val="24"/>
          <w:szCs w:val="24"/>
          <w:lang w:val="en-US"/>
          <w14:ligatures w14:val="none"/>
        </w:rPr>
        <w:t>34</w:t>
      </w:r>
      <w:r>
        <w:rPr>
          <w:rFonts w:ascii="Times New Roman" w:hAnsi="Times New Roman" w:eastAsia="Times New Roman" w:cs="Times New Roman"/>
          <w:color w:val="auto"/>
          <w:kern w:val="0"/>
          <w:sz w:val="24"/>
          <w:szCs w:val="24"/>
          <w14:ligatures w14:val="none"/>
        </w:rPr>
        <w:t>. A. is</w:t>
      </w:r>
      <w:r>
        <w:rPr>
          <w:rFonts w:hint="default" w:ascii="Times New Roman" w:hAnsi="Times New Roman" w:eastAsia="Times New Roman" w:cs="Times New Roman"/>
          <w:color w:val="auto"/>
          <w:kern w:val="0"/>
          <w:sz w:val="24"/>
          <w:szCs w:val="24"/>
          <w:lang w:val="en-US"/>
          <w14:ligatures w14:val="none"/>
        </w:rPr>
        <w:t>n’t</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B. is</w:t>
      </w:r>
      <w:r>
        <w:rPr>
          <w:rFonts w:ascii="Times New Roman" w:hAnsi="Times New Roman" w:eastAsia="Times New Roman" w:cs="Times New Roman"/>
          <w:color w:val="auto"/>
          <w:kern w:val="0"/>
          <w:sz w:val="24"/>
          <w:szCs w:val="24"/>
          <w14:ligatures w14:val="none"/>
        </w:rPr>
        <w:tab/>
      </w:r>
      <w:r>
        <w:rPr>
          <w:rFonts w:ascii="Times New Roman" w:hAnsi="Times New Roman" w:eastAsia="Times New Roman" w:cs="Times New Roman"/>
          <w:color w:val="auto"/>
          <w:kern w:val="0"/>
          <w:sz w:val="24"/>
          <w:szCs w:val="24"/>
          <w14:ligatures w14:val="none"/>
        </w:rPr>
        <w:t>C. does</w:t>
      </w:r>
      <w:r>
        <w:rPr>
          <w:rFonts w:ascii="Times New Roman" w:hAnsi="Times New Roman" w:eastAsia="Times New Roman" w:cs="Times New Roman"/>
          <w:color w:val="000000"/>
          <w:kern w:val="0"/>
          <w:sz w:val="24"/>
          <w:szCs w:val="24"/>
          <w14:ligatures w14:val="none"/>
        </w:rPr>
        <w:tab/>
      </w:r>
      <w:r>
        <w:rPr>
          <w:rFonts w:ascii="Times New Roman" w:hAnsi="Times New Roman" w:eastAsia="Times New Roman" w:cs="Times New Roman"/>
          <w:color w:val="000000"/>
          <w:kern w:val="0"/>
          <w:sz w:val="24"/>
          <w:szCs w:val="24"/>
          <w14:ligatures w14:val="none"/>
        </w:rPr>
        <w:t>D. doesn’t</w:t>
      </w:r>
    </w:p>
    <w:p w14:paraId="7A1EEC3B">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GB"/>
        </w:rPr>
      </w:pPr>
      <w:r>
        <w:rPr>
          <w:rFonts w:hint="default" w:ascii="Times New Roman" w:hAnsi="Times New Roman" w:cs="Times New Roman"/>
          <w:b/>
          <w:sz w:val="26"/>
          <w:szCs w:val="26"/>
          <w:lang w:val="en-US"/>
        </w:rPr>
        <w:t>I</w:t>
      </w:r>
      <w:r>
        <w:rPr>
          <w:rFonts w:hint="default" w:ascii="Times New Roman" w:hAnsi="Times New Roman" w:cs="Times New Roman"/>
          <w:b/>
          <w:sz w:val="26"/>
          <w:szCs w:val="26"/>
          <w:lang w:val="en-GB"/>
        </w:rPr>
        <w:t>V. WRITING (2 points)</w:t>
      </w:r>
    </w:p>
    <w:p w14:paraId="395470EC">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A. Choose the best answer.</w:t>
      </w:r>
    </w:p>
    <w:p w14:paraId="1DE9DAF5">
      <w:pPr>
        <w:keepNext w:val="0"/>
        <w:keepLines w:val="0"/>
        <w:pageBreakBefore w:val="0"/>
        <w:widowControl/>
        <w:numPr>
          <w:ilvl w:val="0"/>
          <w:numId w:val="0"/>
        </w:numPr>
        <w:kinsoku/>
        <w:wordWrap/>
        <w:overflowPunct/>
        <w:topLinePunct w:val="0"/>
        <w:bidi w:val="0"/>
        <w:snapToGrid/>
        <w:spacing w:after="0" w:line="25" w:lineRule="atLeast"/>
        <w:contextualSpacing/>
        <w:textAlignment w:val="auto"/>
        <w:rPr>
          <w:rFonts w:hint="default" w:ascii="Times New Roman" w:hAnsi="Times New Roman" w:cs="Times New Roman"/>
          <w:b/>
          <w:bCs/>
          <w:i/>
          <w:iCs/>
          <w:color w:val="000000" w:themeColor="text1"/>
          <w:sz w:val="26"/>
          <w:szCs w:val="26"/>
          <w:u w:val="none"/>
          <w:lang w:val="en-US"/>
          <w14:textFill>
            <w14:solidFill>
              <w14:schemeClr w14:val="tx1"/>
            </w14:solidFill>
          </w14:textFill>
        </w:rPr>
      </w:pPr>
      <w:r>
        <w:rPr>
          <w:rFonts w:hint="default" w:ascii="Times New Roman" w:hAnsi="Times New Roman" w:cs="Times New Roman"/>
          <w:b/>
          <w:bCs/>
          <w:i w:val="0"/>
          <w:iCs w:val="0"/>
          <w:color w:val="000000" w:themeColor="text1"/>
          <w:sz w:val="26"/>
          <w:szCs w:val="26"/>
          <w:u w:val="none"/>
          <w:lang w:val="en-US"/>
          <w14:textFill>
            <w14:solidFill>
              <w14:schemeClr w14:val="tx1"/>
            </w14:solidFill>
          </w14:textFill>
        </w:rPr>
        <w:t xml:space="preserve">35.  </w:t>
      </w:r>
      <w:r>
        <w:rPr>
          <w:rFonts w:hint="default" w:ascii="Times New Roman" w:hAnsi="Times New Roman" w:cs="Times New Roman"/>
          <w:b w:val="0"/>
          <w:bCs w:val="0"/>
          <w:color w:val="000000" w:themeColor="text1"/>
          <w:sz w:val="26"/>
          <w:szCs w:val="26"/>
          <w:lang w:val="en-US"/>
          <w14:textFill>
            <w14:solidFill>
              <w14:schemeClr w14:val="tx1"/>
            </w14:solidFill>
          </w14:textFill>
        </w:rPr>
        <w:t>Lan has long black hair.</w:t>
      </w:r>
    </w:p>
    <w:p w14:paraId="7F0135D5">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lang w:val="en-US"/>
        </w:rPr>
        <w:tab/>
      </w:r>
      <w:r>
        <w:rPr>
          <w:rFonts w:hint="default" w:ascii="Times New Roman" w:hAnsi="Times New Roman" w:cs="Times New Roman"/>
          <w:b w:val="0"/>
          <w:bCs/>
          <w:sz w:val="26"/>
          <w:szCs w:val="26"/>
          <w:lang w:val="en-US"/>
        </w:rPr>
        <w:t>A.</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Her hair are long and black.</w:t>
      </w:r>
    </w:p>
    <w:p w14:paraId="433F7BBD">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US"/>
        </w:rPr>
      </w:pPr>
      <w:r>
        <w:rPr>
          <w:rFonts w:hint="default" w:ascii="Times New Roman" w:hAnsi="Times New Roman" w:cs="Times New Roman"/>
          <w:b w:val="0"/>
          <w:bCs/>
          <w:sz w:val="26"/>
          <w:szCs w:val="26"/>
          <w:lang w:val="en-US"/>
        </w:rPr>
        <w:tab/>
      </w:r>
      <w:r>
        <w:rPr>
          <w:rFonts w:hint="default" w:ascii="Times New Roman" w:hAnsi="Times New Roman" w:cs="Times New Roman"/>
          <w:b w:val="0"/>
          <w:bCs/>
          <w:color w:val="auto"/>
          <w:sz w:val="26"/>
          <w:szCs w:val="26"/>
          <w:lang w:val="en-US"/>
        </w:rPr>
        <w:t>B</w:t>
      </w:r>
      <w:r>
        <w:rPr>
          <w:rFonts w:hint="default" w:ascii="Times New Roman" w:hAnsi="Times New Roman" w:cs="Times New Roman"/>
          <w:b w:val="0"/>
          <w:bCs/>
          <w:sz w:val="26"/>
          <w:szCs w:val="26"/>
          <w:lang w:val="en-US"/>
        </w:rPr>
        <w:t>.</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Her hair is long and black.</w:t>
      </w:r>
    </w:p>
    <w:p w14:paraId="3FB86005">
      <w:pPr>
        <w:keepNext w:val="0"/>
        <w:keepLines w:val="0"/>
        <w:pageBreakBefore w:val="0"/>
        <w:widowControl/>
        <w:kinsoku/>
        <w:wordWrap/>
        <w:overflowPunct/>
        <w:topLinePunct w:val="0"/>
        <w:bidi w:val="0"/>
        <w:snapToGrid/>
        <w:spacing w:line="25" w:lineRule="atLeast"/>
        <w:ind w:firstLine="420" w:firstLineChars="0"/>
        <w:textAlignment w:val="auto"/>
        <w:rPr>
          <w:rFonts w:hint="default" w:ascii="Times New Roman" w:hAnsi="Times New Roman" w:cs="Times New Roman"/>
          <w:b/>
          <w:sz w:val="26"/>
          <w:szCs w:val="26"/>
          <w:lang w:val="en-US"/>
        </w:rPr>
      </w:pPr>
      <w:r>
        <w:rPr>
          <w:rFonts w:hint="default" w:ascii="Times New Roman" w:hAnsi="Times New Roman" w:cs="Times New Roman"/>
          <w:b w:val="0"/>
          <w:bCs/>
          <w:sz w:val="26"/>
          <w:szCs w:val="26"/>
          <w:lang w:val="en-US"/>
        </w:rPr>
        <w:t>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Her hair has long and black.</w:t>
      </w:r>
    </w:p>
    <w:p w14:paraId="28EA59A8">
      <w:pPr>
        <w:keepNext w:val="0"/>
        <w:keepLines w:val="0"/>
        <w:pageBreakBefore w:val="0"/>
        <w:widowControl/>
        <w:kinsoku/>
        <w:wordWrap/>
        <w:overflowPunct/>
        <w:topLinePunct w:val="0"/>
        <w:bidi w:val="0"/>
        <w:snapToGrid/>
        <w:spacing w:line="25" w:lineRule="atLeast"/>
        <w:ind w:firstLine="420" w:firstLineChars="0"/>
        <w:textAlignment w:val="auto"/>
        <w:rPr>
          <w:rFonts w:hint="default" w:ascii="Times New Roman" w:hAnsi="Times New Roman" w:cs="Times New Roman"/>
          <w:b/>
          <w:sz w:val="26"/>
          <w:szCs w:val="26"/>
          <w:lang w:val="en-US"/>
        </w:rPr>
      </w:pPr>
      <w:r>
        <w:rPr>
          <w:rFonts w:hint="default" w:ascii="Times New Roman" w:hAnsi="Times New Roman" w:cs="Times New Roman"/>
          <w:b w:val="0"/>
          <w:bCs/>
          <w:sz w:val="26"/>
          <w:szCs w:val="26"/>
          <w:lang w:val="en-US"/>
        </w:rPr>
        <w:t>D.</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Her hair are black and long .</w:t>
      </w:r>
    </w:p>
    <w:p w14:paraId="3FCD67A5">
      <w:pPr>
        <w:keepNext w:val="0"/>
        <w:keepLines w:val="0"/>
        <w:pageBreakBefore w:val="0"/>
        <w:widowControl/>
        <w:numPr>
          <w:ilvl w:val="0"/>
          <w:numId w:val="0"/>
        </w:numPr>
        <w:kinsoku/>
        <w:wordWrap/>
        <w:overflowPunct/>
        <w:topLinePunct w:val="0"/>
        <w:bidi w:val="0"/>
        <w:snapToGrid/>
        <w:spacing w:after="0" w:line="25" w:lineRule="atLeast"/>
        <w:contextualSpacing/>
        <w:textAlignment w:val="auto"/>
        <w:rPr>
          <w:rFonts w:hint="default" w:ascii="Times New Roman" w:hAnsi="Times New Roman" w:cs="Times New Roman"/>
          <w:b/>
          <w:bCs/>
          <w:i/>
          <w:iCs/>
          <w:color w:val="000000" w:themeColor="text1"/>
          <w:sz w:val="26"/>
          <w:szCs w:val="26"/>
          <w:u w:val="none"/>
          <w:lang w:val="en-US"/>
          <w14:textFill>
            <w14:solidFill>
              <w14:schemeClr w14:val="tx1"/>
            </w14:solidFill>
          </w14:textFill>
        </w:rPr>
      </w:pPr>
      <w:r>
        <w:rPr>
          <w:rFonts w:hint="default" w:ascii="Times New Roman" w:hAnsi="Times New Roman" w:cs="Times New Roman"/>
          <w:b/>
          <w:bCs/>
          <w:i w:val="0"/>
          <w:iCs w:val="0"/>
          <w:color w:val="000000" w:themeColor="text1"/>
          <w:sz w:val="26"/>
          <w:szCs w:val="26"/>
          <w:u w:val="none"/>
          <w:lang w:val="en-US"/>
          <w14:textFill>
            <w14:solidFill>
              <w14:schemeClr w14:val="tx1"/>
            </w14:solidFill>
          </w14:textFill>
        </w:rPr>
        <w:t xml:space="preserve">36.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The cat is in front of the computer.</w:t>
      </w:r>
    </w:p>
    <w:p w14:paraId="6FF8FC38">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textAlignment w:val="auto"/>
        <w:rPr>
          <w:rFonts w:hint="default" w:ascii="Times New Roman" w:hAnsi="Times New Roman" w:cs="Times New Roman"/>
          <w:b w:val="0"/>
          <w:bCs w:val="0"/>
          <w:color w:val="000000" w:themeColor="text1"/>
          <w:sz w:val="26"/>
          <w:szCs w:val="26"/>
          <w:u w:val="none"/>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A. </w:t>
      </w:r>
      <w:r>
        <w:rPr>
          <w:rFonts w:hint="default" w:ascii="Times New Roman" w:hAnsi="Times New Roman" w:eastAsia="Times New Roman" w:cs="Times New Roman"/>
          <w:color w:val="000000" w:themeColor="text1"/>
          <w:sz w:val="26"/>
          <w:szCs w:val="26"/>
          <w:lang w:val="en-US"/>
          <w14:textFill>
            <w14:solidFill>
              <w14:schemeClr w14:val="tx1"/>
            </w14:solidFill>
          </w14:textFill>
        </w:rPr>
        <w:t xml:space="preserve">The computer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is in front of the cat.</w:t>
      </w:r>
    </w:p>
    <w:p w14:paraId="0E6F3230">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B. </w:t>
      </w:r>
      <w:r>
        <w:rPr>
          <w:rFonts w:hint="default" w:ascii="Times New Roman" w:hAnsi="Times New Roman" w:eastAsia="Times New Roman" w:cs="Times New Roman"/>
          <w:color w:val="000000" w:themeColor="text1"/>
          <w:sz w:val="26"/>
          <w:szCs w:val="26"/>
          <w:lang w:val="en-US"/>
          <w14:textFill>
            <w14:solidFill>
              <w14:schemeClr w14:val="tx1"/>
            </w14:solidFill>
          </w14:textFill>
        </w:rPr>
        <w:t xml:space="preserve">The computer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is in behind the cat</w:t>
      </w:r>
    </w:p>
    <w:p w14:paraId="3C16FD6F">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FF0000"/>
          <w:sz w:val="26"/>
          <w:szCs w:val="26"/>
          <w:lang w:val="en-US"/>
        </w:rPr>
        <w:tab/>
      </w:r>
      <w:r>
        <w:rPr>
          <w:rFonts w:hint="default" w:ascii="Times New Roman" w:hAnsi="Times New Roman" w:cs="Times New Roman"/>
          <w:color w:val="auto"/>
          <w:sz w:val="26"/>
          <w:szCs w:val="26"/>
          <w:lang w:val="en-US"/>
        </w:rPr>
        <w:t xml:space="preserve">C. </w:t>
      </w:r>
      <w:r>
        <w:rPr>
          <w:rFonts w:hint="default" w:ascii="Times New Roman" w:hAnsi="Times New Roman" w:eastAsia="Times New Roman" w:cs="Times New Roman"/>
          <w:color w:val="000000" w:themeColor="text1"/>
          <w:sz w:val="26"/>
          <w:szCs w:val="26"/>
          <w:lang w:val="en-US"/>
          <w14:textFill>
            <w14:solidFill>
              <w14:schemeClr w14:val="tx1"/>
            </w14:solidFill>
          </w14:textFill>
        </w:rPr>
        <w:t xml:space="preserve">The computer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is behind the cat</w:t>
      </w:r>
    </w:p>
    <w:p w14:paraId="5A0DCA5B">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D. </w:t>
      </w:r>
      <w:r>
        <w:rPr>
          <w:rFonts w:hint="default" w:ascii="Times New Roman" w:hAnsi="Times New Roman" w:eastAsia="Times New Roman" w:cs="Times New Roman"/>
          <w:color w:val="000000" w:themeColor="text1"/>
          <w:sz w:val="26"/>
          <w:szCs w:val="26"/>
          <w:lang w:val="en-US"/>
          <w14:textFill>
            <w14:solidFill>
              <w14:schemeClr w14:val="tx1"/>
            </w14:solidFill>
          </w14:textFill>
        </w:rPr>
        <w:t xml:space="preserve">The computer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is behind of the cat</w:t>
      </w:r>
    </w:p>
    <w:p w14:paraId="7D9DD97C">
      <w:pPr>
        <w:keepNext w:val="0"/>
        <w:keepLines w:val="0"/>
        <w:pageBreakBefore w:val="0"/>
        <w:widowControl/>
        <w:numPr>
          <w:ilvl w:val="0"/>
          <w:numId w:val="0"/>
        </w:numPr>
        <w:kinsoku/>
        <w:wordWrap/>
        <w:overflowPunct/>
        <w:topLinePunct w:val="0"/>
        <w:bidi w:val="0"/>
        <w:snapToGrid/>
        <w:spacing w:after="0" w:line="25" w:lineRule="atLeast"/>
        <w:contextualSpacing/>
        <w:textAlignment w:val="auto"/>
        <w:rPr>
          <w:rFonts w:hint="default" w:ascii="Times New Roman" w:hAnsi="Times New Roman" w:cs="Times New Roman"/>
          <w:b/>
          <w:bCs/>
          <w:i/>
          <w:iCs/>
          <w:color w:val="000000" w:themeColor="text1"/>
          <w:sz w:val="26"/>
          <w:szCs w:val="26"/>
          <w:u w:val="none"/>
          <w:lang w:val="en-US"/>
          <w14:textFill>
            <w14:solidFill>
              <w14:schemeClr w14:val="tx1"/>
            </w14:solidFill>
          </w14:textFill>
        </w:rPr>
      </w:pPr>
      <w:r>
        <w:rPr>
          <w:rFonts w:hint="default" w:ascii="Times New Roman" w:hAnsi="Times New Roman" w:cs="Times New Roman"/>
          <w:b/>
          <w:bCs/>
          <w:i w:val="0"/>
          <w:iCs w:val="0"/>
          <w:color w:val="000000" w:themeColor="text1"/>
          <w:sz w:val="26"/>
          <w:szCs w:val="26"/>
          <w:u w:val="none"/>
          <w:lang w:val="en-US"/>
          <w14:textFill>
            <w14:solidFill>
              <w14:schemeClr w14:val="tx1"/>
            </w14:solidFill>
          </w14:textFill>
        </w:rPr>
        <w:t xml:space="preserve">37.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His eyes are big and blue</w:t>
      </w:r>
    </w:p>
    <w:p w14:paraId="27489B34">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ind w:left="260" w:hanging="260" w:hangingChars="100"/>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color w:val="FF0000"/>
          <w:sz w:val="26"/>
          <w:szCs w:val="26"/>
          <w:lang w:val="en-US"/>
        </w:rPr>
        <w:tab/>
      </w:r>
      <w:r>
        <w:rPr>
          <w:rFonts w:hint="default" w:ascii="Times New Roman" w:hAnsi="Times New Roman" w:cs="Times New Roman"/>
          <w:color w:val="auto"/>
          <w:sz w:val="26"/>
          <w:szCs w:val="26"/>
          <w:lang w:val="en-US"/>
        </w:rPr>
        <w:t>A.</w:t>
      </w: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color w:val="000000" w:themeColor="text1"/>
          <w:sz w:val="26"/>
          <w:szCs w:val="26"/>
          <w:lang w:val="en-US"/>
          <w14:textFill>
            <w14:solidFill>
              <w14:schemeClr w14:val="tx1"/>
            </w14:solidFill>
          </w14:textFill>
        </w:rPr>
        <w:t>He has big blue eyes</w:t>
      </w:r>
    </w:p>
    <w:p w14:paraId="63518B0E">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ind w:left="260" w:hanging="260" w:hangingChars="100"/>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B. </w:t>
      </w:r>
      <w:r>
        <w:rPr>
          <w:rFonts w:hint="default" w:ascii="Times New Roman" w:hAnsi="Times New Roman" w:eastAsia="Times New Roman" w:cs="Times New Roman"/>
          <w:color w:val="000000" w:themeColor="text1"/>
          <w:sz w:val="26"/>
          <w:szCs w:val="26"/>
          <w:lang w:val="en-US"/>
          <w14:textFill>
            <w14:solidFill>
              <w14:schemeClr w14:val="tx1"/>
            </w14:solidFill>
          </w14:textFill>
        </w:rPr>
        <w:t>He have big blue eyes</w:t>
      </w:r>
    </w:p>
    <w:p w14:paraId="6AB8FF90">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ind w:left="260" w:hanging="260" w:hangingChars="100"/>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FF0000"/>
          <w:sz w:val="26"/>
          <w:szCs w:val="26"/>
          <w:lang w:val="en-US"/>
        </w:rPr>
        <w:tab/>
      </w:r>
      <w:r>
        <w:rPr>
          <w:rFonts w:hint="default" w:ascii="Times New Roman" w:hAnsi="Times New Roman" w:cs="Times New Roman"/>
          <w:color w:val="FF0000"/>
          <w:sz w:val="26"/>
          <w:szCs w:val="26"/>
          <w:lang w:val="en-US"/>
        </w:rPr>
        <w:t xml:space="preserve"> </w:t>
      </w:r>
      <w:r>
        <w:rPr>
          <w:rFonts w:hint="default" w:ascii="Times New Roman" w:hAnsi="Times New Roman" w:cs="Times New Roman"/>
          <w:color w:val="auto"/>
          <w:sz w:val="26"/>
          <w:szCs w:val="26"/>
          <w:lang w:val="en-US"/>
        </w:rPr>
        <w:t xml:space="preserve">C. </w:t>
      </w:r>
      <w:r>
        <w:rPr>
          <w:rFonts w:hint="default" w:ascii="Times New Roman" w:hAnsi="Times New Roman" w:eastAsia="Times New Roman" w:cs="Times New Roman"/>
          <w:color w:val="000000" w:themeColor="text1"/>
          <w:sz w:val="26"/>
          <w:szCs w:val="26"/>
          <w:lang w:val="en-US"/>
          <w14:textFill>
            <w14:solidFill>
              <w14:schemeClr w14:val="tx1"/>
            </w14:solidFill>
          </w14:textFill>
        </w:rPr>
        <w:t>His eyes has big and blue.</w:t>
      </w:r>
    </w:p>
    <w:p w14:paraId="390123B0">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ind w:left="260" w:hanging="260" w:hangingChars="100"/>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 D. </w:t>
      </w:r>
      <w:r>
        <w:rPr>
          <w:rFonts w:hint="default" w:ascii="Times New Roman" w:hAnsi="Times New Roman" w:eastAsia="Times New Roman" w:cs="Times New Roman"/>
          <w:color w:val="000000" w:themeColor="text1"/>
          <w:sz w:val="26"/>
          <w:szCs w:val="26"/>
          <w:lang w:val="en-US"/>
          <w14:textFill>
            <w14:solidFill>
              <w14:schemeClr w14:val="tx1"/>
            </w14:solidFill>
          </w14:textFill>
        </w:rPr>
        <w:t>His eyes is big and blue.</w:t>
      </w:r>
    </w:p>
    <w:p w14:paraId="079A8D8E">
      <w:pPr>
        <w:keepNext w:val="0"/>
        <w:keepLines w:val="0"/>
        <w:pageBreakBefore w:val="0"/>
        <w:widowControl/>
        <w:numPr>
          <w:ilvl w:val="0"/>
          <w:numId w:val="0"/>
        </w:numPr>
        <w:kinsoku/>
        <w:wordWrap/>
        <w:overflowPunct/>
        <w:topLinePunct w:val="0"/>
        <w:bidi w:val="0"/>
        <w:snapToGrid/>
        <w:spacing w:after="0" w:line="25" w:lineRule="atLeast"/>
        <w:contextualSpacing/>
        <w:textAlignment w:val="auto"/>
        <w:rPr>
          <w:rFonts w:hint="default" w:ascii="Times New Roman" w:hAnsi="Times New Roman" w:cs="Times New Roman"/>
          <w:b/>
          <w:bCs/>
          <w:i/>
          <w:iCs/>
          <w:color w:val="000000" w:themeColor="text1"/>
          <w:sz w:val="26"/>
          <w:szCs w:val="26"/>
          <w:u w:val="none"/>
          <w:lang w:val="en-US"/>
          <w14:textFill>
            <w14:solidFill>
              <w14:schemeClr w14:val="tx1"/>
            </w14:solidFill>
          </w14:textFill>
        </w:rPr>
      </w:pPr>
      <w:r>
        <w:rPr>
          <w:rFonts w:hint="default" w:ascii="Times New Roman" w:hAnsi="Times New Roman" w:cs="Times New Roman"/>
          <w:b/>
          <w:bCs/>
          <w:i w:val="0"/>
          <w:iCs w:val="0"/>
          <w:color w:val="000000" w:themeColor="text1"/>
          <w:sz w:val="26"/>
          <w:szCs w:val="26"/>
          <w:u w:val="none"/>
          <w:lang w:val="en-US"/>
          <w14:textFill>
            <w14:solidFill>
              <w14:schemeClr w14:val="tx1"/>
            </w14:solidFill>
          </w14:textFill>
        </w:rPr>
        <w:t xml:space="preserve">38.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It isn’t good for children to play computer games</w:t>
      </w:r>
    </w:p>
    <w:p w14:paraId="73B7F25E">
      <w:pPr>
        <w:keepNext w:val="0"/>
        <w:keepLines w:val="0"/>
        <w:pageBreakBefore w:val="0"/>
        <w:widowControl/>
        <w:numPr>
          <w:ilvl w:val="0"/>
          <w:numId w:val="0"/>
        </w:numPr>
        <w:kinsoku/>
        <w:wordWrap/>
        <w:overflowPunct/>
        <w:topLinePunct w:val="0"/>
        <w:bidi w:val="0"/>
        <w:snapToGrid/>
        <w:spacing w:after="0" w:line="25" w:lineRule="atLeast"/>
        <w:ind w:firstLine="420" w:firstLineChars="0"/>
        <w:contextualSpacing/>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auto"/>
          <w:sz w:val="26"/>
          <w:szCs w:val="26"/>
          <w:lang w:val="en-US"/>
        </w:rPr>
        <w:t xml:space="preserve">A.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Children aren’t play computer games.</w:t>
      </w:r>
    </w:p>
    <w:p w14:paraId="093EFECE">
      <w:pPr>
        <w:keepNext w:val="0"/>
        <w:keepLines w:val="0"/>
        <w:pageBreakBefore w:val="0"/>
        <w:widowControl/>
        <w:numPr>
          <w:ilvl w:val="0"/>
          <w:numId w:val="0"/>
        </w:numPr>
        <w:kinsoku/>
        <w:wordWrap/>
        <w:overflowPunct/>
        <w:topLinePunct w:val="0"/>
        <w:bidi w:val="0"/>
        <w:snapToGrid/>
        <w:spacing w:after="0" w:line="25" w:lineRule="atLeast"/>
        <w:ind w:firstLine="420" w:firstLineChars="0"/>
        <w:contextualSpacing/>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auto"/>
          <w:sz w:val="26"/>
          <w:szCs w:val="26"/>
          <w:lang w:val="en-US"/>
        </w:rPr>
        <w:t>B.</w:t>
      </w:r>
      <w:r>
        <w:rPr>
          <w:rFonts w:hint="default" w:ascii="Times New Roman" w:hAnsi="Times New Roman" w:cs="Times New Roman"/>
          <w:sz w:val="26"/>
          <w:szCs w:val="26"/>
          <w:lang w:val="en-US"/>
        </w:rPr>
        <w:t xml:space="preserve">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Children shouldn’t play computer games.</w:t>
      </w:r>
    </w:p>
    <w:p w14:paraId="2C02046D">
      <w:pPr>
        <w:keepNext w:val="0"/>
        <w:keepLines w:val="0"/>
        <w:pageBreakBefore w:val="0"/>
        <w:widowControl/>
        <w:numPr>
          <w:ilvl w:val="0"/>
          <w:numId w:val="0"/>
        </w:numPr>
        <w:kinsoku/>
        <w:wordWrap/>
        <w:overflowPunct/>
        <w:topLinePunct w:val="0"/>
        <w:bidi w:val="0"/>
        <w:snapToGrid/>
        <w:spacing w:after="0" w:line="25" w:lineRule="atLeast"/>
        <w:ind w:firstLine="420" w:firstLineChars="0"/>
        <w:contextualSpacing/>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auto"/>
          <w:sz w:val="26"/>
          <w:szCs w:val="26"/>
          <w:lang w:val="en-US"/>
        </w:rPr>
        <w:t xml:space="preserve">C.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Children should play computer games.</w:t>
      </w:r>
    </w:p>
    <w:p w14:paraId="0408C1B5">
      <w:pPr>
        <w:keepNext w:val="0"/>
        <w:keepLines w:val="0"/>
        <w:pageBreakBefore w:val="0"/>
        <w:widowControl/>
        <w:numPr>
          <w:ilvl w:val="0"/>
          <w:numId w:val="0"/>
        </w:numPr>
        <w:kinsoku/>
        <w:wordWrap/>
        <w:overflowPunct/>
        <w:topLinePunct w:val="0"/>
        <w:bidi w:val="0"/>
        <w:snapToGrid/>
        <w:spacing w:after="0" w:line="25" w:lineRule="atLeast"/>
        <w:ind w:firstLine="420" w:firstLineChars="0"/>
        <w:contextualSpacing/>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sz w:val="26"/>
          <w:szCs w:val="26"/>
          <w:lang w:val="en-US"/>
        </w:rPr>
        <w:t xml:space="preserve">D. </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Children doesn’t play computer games.</w:t>
      </w:r>
    </w:p>
    <w:p w14:paraId="6F022C7D">
      <w:pPr>
        <w:keepNext w:val="0"/>
        <w:keepLines w:val="0"/>
        <w:pageBreakBefore w:val="0"/>
        <w:widowControl/>
        <w:tabs>
          <w:tab w:val="left" w:pos="360"/>
          <w:tab w:val="left" w:pos="720"/>
          <w:tab w:val="left" w:leader="dot" w:pos="9000"/>
        </w:tabs>
        <w:kinsoku/>
        <w:wordWrap/>
        <w:overflowPunct/>
        <w:topLinePunct w:val="0"/>
        <w:bidi w:val="0"/>
        <w:snapToGrid/>
        <w:spacing w:after="0" w:line="25" w:lineRule="atLeast"/>
        <w:ind w:firstLine="390" w:firstLineChars="150"/>
        <w:textAlignment w:val="auto"/>
        <w:rPr>
          <w:rFonts w:hint="default" w:ascii="Times New Roman" w:hAnsi="Times New Roman" w:eastAsia="Times New Roman" w:cs="Times New Roman"/>
          <w:color w:val="000000" w:themeColor="text1"/>
          <w:sz w:val="26"/>
          <w:szCs w:val="26"/>
          <w:lang w:val="en-US"/>
          <w14:textFill>
            <w14:solidFill>
              <w14:schemeClr w14:val="tx1"/>
            </w14:solidFill>
          </w14:textFill>
        </w:rPr>
      </w:pPr>
    </w:p>
    <w:p w14:paraId="10083243">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B. Rewrite : (1 points)</w:t>
      </w:r>
    </w:p>
    <w:p w14:paraId="6B0A3AF0">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bCs/>
          <w:i/>
          <w:iCs/>
          <w:color w:val="000000" w:themeColor="text1"/>
          <w:sz w:val="26"/>
          <w:szCs w:val="26"/>
          <w:u w:val="none"/>
          <w:lang w:val="en-US"/>
          <w14:textFill>
            <w14:solidFill>
              <w14:schemeClr w14:val="tx1"/>
            </w14:solidFill>
          </w14:textFill>
        </w:rPr>
      </w:pP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 xml:space="preserve"> </w:t>
      </w:r>
      <w:r>
        <w:rPr>
          <w:rFonts w:hint="default" w:ascii="Times New Roman" w:hAnsi="Times New Roman" w:cs="Times New Roman"/>
          <w:b/>
          <w:bCs/>
          <w:i/>
          <w:iCs/>
          <w:color w:val="000000" w:themeColor="text1"/>
          <w:sz w:val="26"/>
          <w:szCs w:val="26"/>
          <w:u w:val="none"/>
          <w:lang w:val="en-US"/>
          <w14:textFill>
            <w14:solidFill>
              <w14:schemeClr w14:val="tx1"/>
            </w14:solidFill>
          </w14:textFill>
        </w:rPr>
        <w:t>Complete the sentence so that it means the same as the sentence above.</w:t>
      </w:r>
    </w:p>
    <w:p w14:paraId="10C316AB">
      <w:pPr>
        <w:keepNext w:val="0"/>
        <w:keepLines w:val="0"/>
        <w:pageBreakBefore w:val="0"/>
        <w:widowControl/>
        <w:numPr>
          <w:ilvl w:val="0"/>
          <w:numId w:val="0"/>
        </w:numPr>
        <w:kinsoku/>
        <w:wordWrap/>
        <w:overflowPunct/>
        <w:topLinePunct w:val="0"/>
        <w:bidi w:val="0"/>
        <w:snapToGrid/>
        <w:spacing w:line="25" w:lineRule="atLeast"/>
        <w:ind w:leftChars="0"/>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39. </w:t>
      </w:r>
      <w:r>
        <w:rPr>
          <w:rFonts w:hint="default" w:ascii="Times New Roman" w:hAnsi="Times New Roman" w:cs="Times New Roman"/>
          <w:b w:val="0"/>
          <w:bCs w:val="0"/>
          <w:color w:val="000000" w:themeColor="text1"/>
          <w:sz w:val="26"/>
          <w:szCs w:val="26"/>
          <w:lang w:val="en-US"/>
          <w14:textFill>
            <w14:solidFill>
              <w14:schemeClr w14:val="tx1"/>
            </w14:solidFill>
          </w14:textFill>
        </w:rPr>
        <w:t>Let’s go to the library.</w:t>
      </w:r>
    </w:p>
    <w:p w14:paraId="782238A9">
      <w:pPr>
        <w:keepNext w:val="0"/>
        <w:keepLines w:val="0"/>
        <w:pageBreakBefore w:val="0"/>
        <w:widowControl/>
        <w:tabs>
          <w:tab w:val="left" w:pos="360"/>
          <w:tab w:val="left" w:pos="720"/>
          <w:tab w:val="left" w:leader="dot" w:pos="9000"/>
        </w:tabs>
        <w:kinsoku/>
        <w:wordWrap/>
        <w:overflowPunct/>
        <w:topLinePunct w:val="0"/>
        <w:bidi w:val="0"/>
        <w:snapToGrid/>
        <w:spacing w:after="0" w:line="360"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
        </w:rPr>
        <w:sym w:font="Wingdings" w:char="F0E0"/>
      </w:r>
      <w:r>
        <w:rPr>
          <w:rFonts w:hint="default" w:ascii="Times New Roman" w:hAnsi="Times New Roman" w:cs="Times New Roman"/>
          <w:sz w:val="26"/>
          <w:szCs w:val="26"/>
          <w:lang w:val="en-US"/>
        </w:rPr>
        <w:t xml:space="preserve">How about </w:t>
      </w:r>
      <w:r>
        <w:rPr>
          <w:rFonts w:hint="default" w:ascii="Times New Roman" w:hAnsi="Times New Roman" w:cs="Times New Roman"/>
          <w:sz w:val="26"/>
          <w:szCs w:val="26"/>
          <w:lang w:val="en"/>
        </w:rPr>
        <w:t>__________________________________________________</w:t>
      </w:r>
      <w:r>
        <w:rPr>
          <w:rFonts w:hint="default" w:ascii="Times New Roman" w:hAnsi="Times New Roman" w:cs="Times New Roman"/>
          <w:sz w:val="26"/>
          <w:szCs w:val="26"/>
          <w:lang w:val="en-US"/>
        </w:rPr>
        <w:t>?</w:t>
      </w:r>
    </w:p>
    <w:p w14:paraId="73C17FED">
      <w:pPr>
        <w:pStyle w:val="252"/>
        <w:spacing w:line="360" w:lineRule="auto"/>
        <w:ind w:left="0"/>
        <w:rPr>
          <w:sz w:val="26"/>
          <w:szCs w:val="26"/>
          <w:highlight w:val="none"/>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40. </w:t>
      </w:r>
      <w:r>
        <w:rPr>
          <w:rFonts w:hint="default" w:ascii="Times New Roman" w:hAnsi="Times New Roman" w:cs="Times New Roman"/>
          <w:sz w:val="26"/>
          <w:szCs w:val="26"/>
          <w:highlight w:val="none"/>
        </w:rPr>
        <w:t>An apartment is cheaper than a villa. (EXPENSIVE)</w:t>
      </w:r>
    </w:p>
    <w:p w14:paraId="1FCEC466">
      <w:pPr>
        <w:keepNext w:val="0"/>
        <w:keepLines w:val="0"/>
        <w:pageBreakBefore w:val="0"/>
        <w:widowControl/>
        <w:tabs>
          <w:tab w:val="left" w:pos="360"/>
          <w:tab w:val="left" w:pos="720"/>
          <w:tab w:val="left" w:leader="dot" w:pos="9000"/>
        </w:tabs>
        <w:kinsoku/>
        <w:wordWrap/>
        <w:overflowPunct/>
        <w:topLinePunct w:val="0"/>
        <w:bidi w:val="0"/>
        <w:snapToGrid/>
        <w:spacing w:after="0" w:line="240" w:lineRule="auto"/>
        <w:textAlignment w:val="auto"/>
        <w:rPr>
          <w:rFonts w:hint="default" w:ascii="Times New Roman" w:hAnsi="Times New Roman" w:cs="Times New Roman"/>
          <w:sz w:val="26"/>
          <w:szCs w:val="26"/>
          <w:lang w:val="en"/>
        </w:rPr>
      </w:pPr>
      <w:r>
        <w:rPr>
          <w:rFonts w:hint="default" w:ascii="Times New Roman" w:hAnsi="Times New Roman" w:cs="Times New Roman"/>
          <w:sz w:val="26"/>
          <w:szCs w:val="26"/>
          <w:lang w:val="en"/>
        </w:rPr>
        <w:sym w:font="Wingdings" w:char="F0E0"/>
      </w:r>
      <w:r>
        <w:rPr>
          <w:rFonts w:hint="default" w:ascii="Times New Roman" w:hAnsi="Times New Roman" w:cs="Times New Roman"/>
          <w:sz w:val="26"/>
          <w:szCs w:val="26"/>
          <w:lang w:val="en-US"/>
        </w:rPr>
        <w:t xml:space="preserve"> A village</w:t>
      </w:r>
      <w:r>
        <w:rPr>
          <w:rFonts w:hint="default" w:ascii="Times New Roman" w:hAnsi="Times New Roman" w:cs="Times New Roman"/>
          <w:sz w:val="26"/>
          <w:szCs w:val="26"/>
          <w:lang w:val="en"/>
        </w:rPr>
        <w:t>_________________________</w:t>
      </w:r>
      <w:r>
        <w:rPr>
          <w:rFonts w:hint="default" w:ascii="Times New Roman" w:hAnsi="Times New Roman" w:cs="Times New Roman"/>
          <w:sz w:val="26"/>
          <w:szCs w:val="26"/>
          <w:lang w:val="en-US"/>
        </w:rPr>
        <w:t>apartment</w:t>
      </w:r>
      <w:r>
        <w:rPr>
          <w:rFonts w:hint="default" w:ascii="Times New Roman" w:hAnsi="Times New Roman" w:cs="Times New Roman"/>
          <w:sz w:val="26"/>
          <w:szCs w:val="26"/>
          <w:lang w:val="en"/>
        </w:rPr>
        <w:t>.</w:t>
      </w:r>
    </w:p>
    <w:p w14:paraId="2D452F34">
      <w:pPr>
        <w:numPr>
          <w:ilvl w:val="0"/>
          <w:numId w:val="19"/>
        </w:numPr>
        <w:spacing w:line="360" w:lineRule="auto"/>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Make complete sentences with the cues. </w:t>
      </w:r>
    </w:p>
    <w:p w14:paraId="52309E2E">
      <w:pPr>
        <w:spacing w:line="360" w:lineRule="auto"/>
        <w:ind w:firstLine="390" w:firstLineChars="150"/>
        <w:rPr>
          <w:rFonts w:hint="default" w:ascii="Times New Roman" w:hAnsi="Times New Roman" w:cs="Times New Roman"/>
          <w:sz w:val="26"/>
          <w:szCs w:val="26"/>
        </w:rPr>
      </w:pPr>
      <w:bookmarkStart w:id="3" w:name="_Hlk118835294"/>
      <w:r>
        <w:rPr>
          <w:rFonts w:hint="default" w:ascii="Times New Roman" w:hAnsi="Times New Roman" w:cs="Times New Roman"/>
          <w:sz w:val="26"/>
          <w:szCs w:val="26"/>
        </w:rPr>
        <w:t>My sister/ read/ books/ her room/</w:t>
      </w:r>
      <w:r>
        <w:rPr>
          <w:rFonts w:hint="default" w:ascii="Times New Roman" w:hAnsi="Times New Roman" w:cs="Times New Roman"/>
          <w:b/>
          <w:bCs/>
          <w:sz w:val="26"/>
          <w:szCs w:val="26"/>
        </w:rPr>
        <w:t xml:space="preserve"> </w:t>
      </w:r>
      <w:r>
        <w:rPr>
          <w:rFonts w:hint="default" w:ascii="Times New Roman" w:hAnsi="Times New Roman" w:cs="Times New Roman"/>
          <w:b w:val="0"/>
          <w:bCs w:val="0"/>
          <w:sz w:val="26"/>
          <w:szCs w:val="26"/>
        </w:rPr>
        <w:t>now</w:t>
      </w:r>
      <w:r>
        <w:rPr>
          <w:rFonts w:hint="default" w:ascii="Times New Roman" w:hAnsi="Times New Roman" w:cs="Times New Roman"/>
          <w:sz w:val="26"/>
          <w:szCs w:val="26"/>
        </w:rPr>
        <w:t>.</w:t>
      </w:r>
    </w:p>
    <w:p w14:paraId="3F1CBEA4">
      <w:pPr>
        <w:keepNext w:val="0"/>
        <w:keepLines w:val="0"/>
        <w:pageBreakBefore w:val="0"/>
        <w:widowControl/>
        <w:tabs>
          <w:tab w:val="left" w:pos="360"/>
          <w:tab w:val="left" w:pos="720"/>
          <w:tab w:val="left" w:leader="dot" w:pos="9000"/>
        </w:tabs>
        <w:kinsoku/>
        <w:wordWrap/>
        <w:overflowPunct/>
        <w:topLinePunct w:val="0"/>
        <w:bidi w:val="0"/>
        <w:snapToGrid/>
        <w:spacing w:after="0" w:line="240" w:lineRule="auto"/>
        <w:textAlignment w:val="auto"/>
        <w:rPr>
          <w:rFonts w:hint="default" w:ascii="Times New Roman" w:hAnsi="Times New Roman" w:cs="Times New Roman"/>
          <w:sz w:val="26"/>
          <w:szCs w:val="26"/>
          <w:lang w:val="en"/>
        </w:rPr>
      </w:pPr>
      <w:r>
        <w:rPr>
          <w:rFonts w:hint="default" w:ascii="Times New Roman" w:hAnsi="Times New Roman" w:cs="Times New Roman"/>
          <w:sz w:val="26"/>
          <w:szCs w:val="26"/>
          <w:lang w:val="en"/>
        </w:rPr>
        <w:sym w:font="Wingdings" w:char="F0E0"/>
      </w:r>
      <w:r>
        <w:rPr>
          <w:rFonts w:hint="default" w:ascii="Times New Roman" w:hAnsi="Times New Roman" w:cs="Times New Roman"/>
          <w:sz w:val="26"/>
          <w:szCs w:val="26"/>
          <w:lang w:val="en"/>
        </w:rPr>
        <w:t>_______________________________________________________________.</w:t>
      </w:r>
    </w:p>
    <w:bookmarkEnd w:id="3"/>
    <w:p w14:paraId="1508AC8F">
      <w:pPr>
        <w:spacing w:before="40" w:after="40" w:line="240" w:lineRule="auto"/>
        <w:rPr>
          <w:rFonts w:hint="default" w:ascii="Times New Roman" w:hAnsi="Times New Roman" w:cs="Times New Roman"/>
          <w:b/>
          <w:bCs/>
          <w:sz w:val="24"/>
          <w:szCs w:val="24"/>
          <w:lang w:val="en-US" w:bidi="en-US"/>
        </w:rPr>
      </w:pPr>
      <w:r>
        <w:rPr>
          <w:rFonts w:hint="default" w:ascii="Times New Roman" w:hAnsi="Times New Roman" w:cs="Times New Roman"/>
          <w:b/>
          <w:bCs/>
          <w:sz w:val="24"/>
          <w:szCs w:val="24"/>
          <w:lang w:val="en-US" w:bidi="en-US"/>
        </w:rPr>
        <w:t>42</w:t>
      </w:r>
      <w:r>
        <w:rPr>
          <w:rFonts w:hint="default" w:ascii="Times New Roman" w:hAnsi="Times New Roman" w:cs="Times New Roman"/>
          <w:b/>
          <w:bCs/>
          <w:sz w:val="24"/>
          <w:szCs w:val="24"/>
          <w:lang w:bidi="en-US"/>
        </w:rPr>
        <w:t>. Change the sentences into the negative form .</w:t>
      </w:r>
      <w:r>
        <w:rPr>
          <w:rFonts w:hint="default" w:ascii="Times New Roman" w:hAnsi="Times New Roman" w:cs="Times New Roman"/>
          <w:b/>
          <w:bCs/>
          <w:sz w:val="24"/>
          <w:szCs w:val="24"/>
          <w:lang w:val="en-US" w:bidi="en-US"/>
        </w:rPr>
        <w:t xml:space="preserve"> (NOT)</w:t>
      </w:r>
    </w:p>
    <w:p w14:paraId="1F10AB62">
      <w:pPr>
        <w:spacing w:before="40" w:after="40"/>
        <w:ind w:firstLine="260" w:firstLineChars="10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 xml:space="preserve"> </w:t>
      </w:r>
      <w:r>
        <w:rPr>
          <w:rFonts w:hint="default" w:ascii="Times New Roman" w:hAnsi="Times New Roman" w:cs="Times New Roman"/>
          <w:sz w:val="26"/>
          <w:szCs w:val="26"/>
          <w:lang w:val="en-US" w:bidi="en-US"/>
        </w:rPr>
        <w:t>Mary plays badminton after school</w:t>
      </w:r>
      <w:r>
        <w:rPr>
          <w:rFonts w:hint="default" w:ascii="Times New Roman" w:hAnsi="Times New Roman" w:cs="Times New Roman"/>
          <w:sz w:val="26"/>
          <w:szCs w:val="26"/>
          <w:lang w:bidi="en-US"/>
        </w:rPr>
        <w:t>.</w:t>
      </w:r>
    </w:p>
    <w:p w14:paraId="0A305393">
      <w:pPr>
        <w:keepNext w:val="0"/>
        <w:keepLines w:val="0"/>
        <w:pageBreakBefore w:val="0"/>
        <w:widowControl/>
        <w:tabs>
          <w:tab w:val="left" w:pos="360"/>
          <w:tab w:val="left" w:pos="720"/>
          <w:tab w:val="left" w:leader="dot" w:pos="9000"/>
        </w:tabs>
        <w:kinsoku/>
        <w:wordWrap/>
        <w:overflowPunct/>
        <w:topLinePunct w:val="0"/>
        <w:bidi w:val="0"/>
        <w:snapToGrid/>
        <w:spacing w:after="0" w:line="240" w:lineRule="auto"/>
        <w:textAlignment w:val="auto"/>
        <w:rPr>
          <w:rFonts w:hint="default" w:ascii="Times New Roman" w:hAnsi="Times New Roman" w:cs="Times New Roman"/>
          <w:sz w:val="26"/>
          <w:szCs w:val="26"/>
          <w:lang w:val="en"/>
        </w:rPr>
      </w:pPr>
      <w:r>
        <w:rPr>
          <w:rFonts w:hint="default" w:ascii="Times New Roman" w:hAnsi="Times New Roman" w:cs="Times New Roman"/>
          <w:sz w:val="26"/>
          <w:szCs w:val="26"/>
          <w:lang w:val="en"/>
        </w:rPr>
        <w:sym w:font="Wingdings" w:char="F0E0"/>
      </w:r>
      <w:r>
        <w:rPr>
          <w:rFonts w:hint="default" w:ascii="Times New Roman" w:hAnsi="Times New Roman" w:cs="Times New Roman"/>
          <w:sz w:val="26"/>
          <w:szCs w:val="26"/>
          <w:lang w:val="en"/>
        </w:rPr>
        <w:t>_______________________________________________________________.</w:t>
      </w:r>
    </w:p>
    <w:p w14:paraId="730944D0">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US"/>
        </w:rPr>
      </w:pPr>
    </w:p>
    <w:p w14:paraId="70DD8DD6">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sz w:val="26"/>
          <w:szCs w:val="26"/>
          <w:lang w:val="en-GB"/>
        </w:rPr>
      </w:pPr>
    </w:p>
    <w:p w14:paraId="25D7A97B">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r>
        <w:rPr>
          <w:rFonts w:hint="default" w:ascii="Times New Roman" w:hAnsi="Times New Roman" w:cs="Times New Roman"/>
          <w:b/>
          <w:sz w:val="26"/>
          <w:szCs w:val="26"/>
          <w:lang w:val="en-GB"/>
        </w:rPr>
        <w:t>-THE END-</w:t>
      </w:r>
    </w:p>
    <w:p w14:paraId="49B65D0D">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70469392">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1651FA9C">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6934F4CF">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3210EB00">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531EF0AA">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45F35CE7">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5E3A10D5">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5B973BA1">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37C34B5D">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4C8C3CDC">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6645D8E4">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5E3A98D5">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p w14:paraId="7833F89D">
      <w:pPr>
        <w:keepNext w:val="0"/>
        <w:keepLines w:val="0"/>
        <w:pageBreakBefore w:val="0"/>
        <w:widowControl/>
        <w:kinsoku/>
        <w:wordWrap/>
        <w:overflowPunct/>
        <w:topLinePunct w:val="0"/>
        <w:bidi w:val="0"/>
        <w:snapToGrid/>
        <w:spacing w:line="25" w:lineRule="atLeast"/>
        <w:ind w:left="720"/>
        <w:jc w:val="center"/>
        <w:textAlignment w:val="auto"/>
        <w:rPr>
          <w:rFonts w:hint="default" w:ascii="Times New Roman" w:hAnsi="Times New Roman" w:cs="Times New Roman"/>
          <w:b/>
          <w:sz w:val="26"/>
          <w:szCs w:val="26"/>
          <w:lang w:val="en-GB"/>
        </w:rPr>
      </w:pPr>
    </w:p>
    <w:tbl>
      <w:tblPr>
        <w:tblStyle w:val="12"/>
        <w:tblpPr w:leftFromText="180" w:rightFromText="180" w:vertAnchor="text" w:horzAnchor="margin" w:tblpXSpec="center" w:tblpY="2"/>
        <w:tblW w:w="10779" w:type="dxa"/>
        <w:tblInd w:w="0" w:type="dxa"/>
        <w:tblLayout w:type="fixed"/>
        <w:tblCellMar>
          <w:top w:w="0" w:type="dxa"/>
          <w:left w:w="108" w:type="dxa"/>
          <w:bottom w:w="0" w:type="dxa"/>
          <w:right w:w="108" w:type="dxa"/>
        </w:tblCellMar>
      </w:tblPr>
      <w:tblGrid>
        <w:gridCol w:w="5025"/>
        <w:gridCol w:w="4336"/>
        <w:gridCol w:w="1418"/>
      </w:tblGrid>
      <w:tr w14:paraId="0CDCE118">
        <w:tblPrEx>
          <w:tblCellMar>
            <w:top w:w="0" w:type="dxa"/>
            <w:left w:w="108" w:type="dxa"/>
            <w:bottom w:w="0" w:type="dxa"/>
            <w:right w:w="108" w:type="dxa"/>
          </w:tblCellMar>
        </w:tblPrEx>
        <w:tc>
          <w:tcPr>
            <w:tcW w:w="5025" w:type="dxa"/>
            <w:noWrap w:val="0"/>
            <w:vAlign w:val="top"/>
          </w:tcPr>
          <w:p w14:paraId="0E0C1506">
            <w:pPr>
              <w:widowControl w:val="0"/>
              <w:autoSpaceDE w:val="0"/>
              <w:autoSpaceDN w:val="0"/>
              <w:adjustRightInd w:val="0"/>
              <w:ind w:right="-48" w:rightChars="-22"/>
              <w:jc w:val="center"/>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UBND PHƯỜNG PHÚ AN</w:t>
            </w:r>
          </w:p>
          <w:p w14:paraId="3BE62DCB">
            <w:pPr>
              <w:widowControl w:val="0"/>
              <w:autoSpaceDE w:val="0"/>
              <w:autoSpaceDN w:val="0"/>
              <w:adjustRightInd w:val="0"/>
              <w:jc w:val="center"/>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TRƯỜNG THCS HIỆP AN</w:t>
            </w:r>
          </w:p>
          <w:p w14:paraId="58419996">
            <w:pPr>
              <w:widowControl w:val="0"/>
              <w:autoSpaceDE w:val="0"/>
              <w:autoSpaceDN w:val="0"/>
              <w:adjustRightInd w:val="0"/>
              <w:jc w:val="center"/>
              <w:rPr>
                <w:rFonts w:hint="default" w:ascii="Times New Roman" w:hAnsi="Times New Roman" w:eastAsia="Times New Roman" w:cs="Times New Roman"/>
                <w:sz w:val="24"/>
                <w:szCs w:val="24"/>
              </w:rPr>
            </w:pPr>
          </w:p>
          <w:p w14:paraId="1A07A55E">
            <w:pPr>
              <w:widowControl w:val="0"/>
              <w:autoSpaceDE w:val="0"/>
              <w:autoSpaceDN w:val="0"/>
              <w:adjustRightInd w:val="0"/>
              <w:jc w:val="center"/>
              <w:rPr>
                <w:rFonts w:hint="default" w:ascii="Times New Roman" w:hAnsi="Times New Roman" w:eastAsia="Times New Roman" w:cs="Times New Roman"/>
                <w:sz w:val="24"/>
                <w:szCs w:val="24"/>
              </w:rPr>
            </w:pPr>
          </w:p>
          <w:p w14:paraId="44B98061">
            <w:pPr>
              <w:widowControl w:val="0"/>
              <w:autoSpaceDE w:val="0"/>
              <w:autoSpaceDN w:val="0"/>
              <w:adjustRightInd w:val="0"/>
              <w:jc w:val="center"/>
              <w:rPr>
                <w:rFonts w:hint="default" w:ascii="Times New Roman" w:hAnsi="Times New Roman" w:eastAsia="Times New Roman" w:cs="Times New Roman"/>
                <w:b/>
                <w:sz w:val="24"/>
                <w:szCs w:val="24"/>
                <w:lang w:val="en-US"/>
              </w:rPr>
            </w:pPr>
            <w:r>
              <w:rPr>
                <w:rFonts w:hint="default" w:ascii="Times New Roman" w:hAnsi="Times New Roman" w:eastAsia="Times New Roman" w:cs="Times New Roman"/>
                <w:b/>
                <w:sz w:val="24"/>
                <w:szCs w:val="24"/>
                <w:bdr w:val="single" w:color="auto" w:sz="4" w:space="0"/>
                <w:lang w:val="en-US"/>
              </w:rPr>
              <w:t xml:space="preserve"> </w:t>
            </w:r>
            <w:r>
              <w:rPr>
                <w:rFonts w:hint="default" w:ascii="Times New Roman" w:hAnsi="Times New Roman" w:eastAsia="Times New Roman" w:cs="Times New Roman"/>
                <w:b/>
                <w:sz w:val="24"/>
                <w:szCs w:val="24"/>
                <w:bdr w:val="single" w:color="auto" w:sz="4" w:space="0"/>
              </w:rPr>
              <w:t xml:space="preserve">ANSWER </w:t>
            </w:r>
            <w:r>
              <w:rPr>
                <w:rFonts w:hint="default" w:ascii="Times New Roman" w:hAnsi="Times New Roman" w:eastAsia="Times New Roman" w:cs="Times New Roman"/>
                <w:b/>
                <w:sz w:val="24"/>
                <w:szCs w:val="24"/>
                <w:bdr w:val="single" w:color="auto" w:sz="4" w:space="0"/>
                <w:lang w:val="en-US"/>
              </w:rPr>
              <w:t xml:space="preserve">KEY  </w:t>
            </w:r>
          </w:p>
        </w:tc>
        <w:tc>
          <w:tcPr>
            <w:tcW w:w="4336" w:type="dxa"/>
            <w:noWrap w:val="0"/>
            <w:vAlign w:val="top"/>
          </w:tcPr>
          <w:p w14:paraId="40263B91">
            <w:pPr>
              <w:spacing w:line="276"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pt-BR"/>
              </w:rPr>
              <w:t xml:space="preserve">KIỂM TRA </w:t>
            </w:r>
            <w:r>
              <w:rPr>
                <w:rFonts w:hint="default" w:ascii="Times New Roman" w:hAnsi="Times New Roman" w:cs="Times New Roman"/>
                <w:b/>
                <w:sz w:val="24"/>
                <w:szCs w:val="24"/>
                <w:lang w:val="en-US"/>
              </w:rPr>
              <w:t xml:space="preserve">CUỐI </w:t>
            </w:r>
            <w:r>
              <w:rPr>
                <w:rFonts w:hint="default" w:ascii="Times New Roman" w:hAnsi="Times New Roman" w:cs="Times New Roman"/>
                <w:b/>
                <w:sz w:val="24"/>
                <w:szCs w:val="24"/>
                <w:lang w:val="pt-BR"/>
              </w:rPr>
              <w:t xml:space="preserve">HỌC KỲ </w:t>
            </w:r>
            <w:r>
              <w:rPr>
                <w:rFonts w:hint="default" w:ascii="Times New Roman" w:hAnsi="Times New Roman" w:cs="Times New Roman"/>
                <w:b/>
                <w:sz w:val="24"/>
                <w:szCs w:val="24"/>
                <w:lang w:val="en-US"/>
              </w:rPr>
              <w:t>I</w:t>
            </w:r>
          </w:p>
          <w:p w14:paraId="17C0EC98">
            <w:pPr>
              <w:spacing w:line="276"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pt-BR"/>
              </w:rPr>
              <w:t>NĂM HỌC: 202</w:t>
            </w:r>
            <w:r>
              <w:rPr>
                <w:rFonts w:hint="default" w:ascii="Times New Roman" w:hAnsi="Times New Roman" w:cs="Times New Roman"/>
                <w:b/>
                <w:sz w:val="24"/>
                <w:szCs w:val="24"/>
                <w:lang w:val="en-US"/>
              </w:rPr>
              <w:t>5</w:t>
            </w:r>
            <w:r>
              <w:rPr>
                <w:rFonts w:hint="default" w:ascii="Times New Roman" w:hAnsi="Times New Roman" w:cs="Times New Roman"/>
                <w:b/>
                <w:sz w:val="24"/>
                <w:szCs w:val="24"/>
                <w:lang w:val="pt-BR"/>
              </w:rPr>
              <w:t xml:space="preserve"> – 202</w:t>
            </w:r>
            <w:r>
              <w:rPr>
                <w:rFonts w:hint="default" w:ascii="Times New Roman" w:hAnsi="Times New Roman" w:cs="Times New Roman"/>
                <w:b/>
                <w:sz w:val="24"/>
                <w:szCs w:val="24"/>
                <w:lang w:val="en-US"/>
              </w:rPr>
              <w:t>6</w:t>
            </w:r>
          </w:p>
          <w:p w14:paraId="171CD382">
            <w:pPr>
              <w:spacing w:line="276" w:lineRule="auto"/>
              <w:jc w:val="center"/>
              <w:rPr>
                <w:rFonts w:hint="default" w:ascii="Times New Roman" w:hAnsi="Times New Roman" w:cs="Times New Roman"/>
                <w:b/>
                <w:color w:val="FF0000"/>
                <w:sz w:val="24"/>
                <w:szCs w:val="24"/>
                <w:lang w:val="en-US"/>
              </w:rPr>
            </w:pPr>
            <w:r>
              <w:rPr>
                <w:rFonts w:hint="default" w:ascii="Times New Roman" w:hAnsi="Times New Roman" w:cs="Times New Roman"/>
                <w:b/>
                <w:bCs/>
                <w:sz w:val="24"/>
                <w:szCs w:val="24"/>
                <w:lang w:val="pt-BR"/>
              </w:rPr>
              <w:t>Môn</w:t>
            </w:r>
            <w:r>
              <w:rPr>
                <w:rFonts w:hint="default" w:ascii="Times New Roman" w:hAnsi="Times New Roman" w:cs="Times New Roman"/>
                <w:b/>
                <w:sz w:val="24"/>
                <w:szCs w:val="24"/>
                <w:lang w:val="pt-BR"/>
              </w:rPr>
              <w:t xml:space="preserve">: Tiếng Anh – Lớp </w:t>
            </w:r>
            <w:r>
              <w:rPr>
                <w:rFonts w:hint="default" w:ascii="Times New Roman" w:hAnsi="Times New Roman" w:cs="Times New Roman"/>
                <w:b/>
                <w:sz w:val="24"/>
                <w:szCs w:val="24"/>
                <w:lang w:val="en-US"/>
              </w:rPr>
              <w:t>6</w:t>
            </w:r>
          </w:p>
          <w:p w14:paraId="6E1CCAC4">
            <w:pPr>
              <w:widowControl w:val="0"/>
              <w:autoSpaceDE w:val="0"/>
              <w:autoSpaceDN w:val="0"/>
              <w:adjustRightInd w:val="0"/>
              <w:jc w:val="center"/>
              <w:rPr>
                <w:rFonts w:hint="default" w:ascii="Times New Roman" w:hAnsi="Times New Roman" w:cs="Times New Roman"/>
                <w:sz w:val="24"/>
                <w:szCs w:val="24"/>
                <w:lang w:val="pt-BR"/>
              </w:rPr>
            </w:pPr>
            <w:r>
              <w:rPr>
                <w:rFonts w:hint="default" w:ascii="Times New Roman" w:hAnsi="Times New Roman" w:cs="Times New Roman"/>
                <w:sz w:val="24"/>
                <w:szCs w:val="24"/>
                <w:lang w:val="pt-BR"/>
              </w:rPr>
              <w:t>Thời gian làm bài: 60 phút</w:t>
            </w:r>
          </w:p>
          <w:p w14:paraId="5006B5CB">
            <w:pPr>
              <w:widowControl w:val="0"/>
              <w:autoSpaceDE w:val="0"/>
              <w:autoSpaceDN w:val="0"/>
              <w:adjustRightInd w:val="0"/>
              <w:jc w:val="center"/>
              <w:rPr>
                <w:rFonts w:hint="default" w:ascii="Times New Roman" w:hAnsi="Times New Roman" w:eastAsia="Times New Roman" w:cs="Times New Roman"/>
                <w:i/>
                <w:sz w:val="24"/>
                <w:szCs w:val="24"/>
              </w:rPr>
            </w:pPr>
          </w:p>
        </w:tc>
        <w:tc>
          <w:tcPr>
            <w:tcW w:w="1418" w:type="dxa"/>
            <w:noWrap w:val="0"/>
            <w:vAlign w:val="top"/>
          </w:tcPr>
          <w:p w14:paraId="6D3F6D51">
            <w:pPr>
              <w:spacing w:line="276" w:lineRule="auto"/>
              <w:jc w:val="center"/>
              <w:rPr>
                <w:rFonts w:hint="default" w:ascii="Times New Roman" w:hAnsi="Times New Roman" w:cs="Times New Roman"/>
                <w:b/>
                <w:sz w:val="24"/>
                <w:szCs w:val="24"/>
                <w:lang w:val="pt-BR"/>
              </w:rPr>
            </w:pPr>
          </w:p>
          <w:tbl>
            <w:tblPr>
              <w:tblStyle w:val="12"/>
              <w:tblpPr w:leftFromText="180" w:rightFromText="180" w:vertAnchor="text" w:horzAnchor="page" w:tblpX="-24" w:tblpY="-7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tblGrid>
            <w:tr w14:paraId="618B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noWrap w:val="0"/>
                  <w:vAlign w:val="top"/>
                </w:tcPr>
                <w:p w14:paraId="38EAE5A3">
                  <w:pPr>
                    <w:spacing w:before="120" w:line="276" w:lineRule="auto"/>
                    <w:jc w:val="center"/>
                    <w:rPr>
                      <w:rFonts w:hint="default" w:ascii="Times New Roman" w:hAnsi="Times New Roman" w:cs="Times New Roman"/>
                      <w:b/>
                      <w:sz w:val="24"/>
                      <w:szCs w:val="24"/>
                      <w:lang w:val="pt-BR"/>
                    </w:rPr>
                  </w:pPr>
                  <w:r>
                    <w:rPr>
                      <w:rFonts w:hint="default" w:ascii="Times New Roman" w:hAnsi="Times New Roman" w:cs="Times New Roman"/>
                      <w:b/>
                      <w:sz w:val="24"/>
                      <w:szCs w:val="24"/>
                      <w:lang w:val="pt-BR"/>
                    </w:rPr>
                    <w:t>MÃ ĐỀ</w:t>
                  </w:r>
                </w:p>
                <w:p w14:paraId="1478BF76">
                  <w:pPr>
                    <w:spacing w:before="120" w:line="276" w:lineRule="auto"/>
                    <w:jc w:val="center"/>
                    <w:rPr>
                      <w:rFonts w:hint="default" w:ascii="Times New Roman" w:hAnsi="Times New Roman" w:cs="Times New Roman"/>
                      <w:sz w:val="24"/>
                      <w:szCs w:val="24"/>
                      <w:lang w:val="pt-BR"/>
                    </w:rPr>
                  </w:pPr>
                  <w:r>
                    <w:rPr>
                      <w:rFonts w:hint="default" w:ascii="Times New Roman" w:hAnsi="Times New Roman" w:cs="Times New Roman"/>
                      <w:b/>
                      <w:bCs/>
                      <w:sz w:val="24"/>
                      <w:szCs w:val="24"/>
                      <w:lang w:val="en-US"/>
                    </w:rPr>
                    <w:t>6DP 1</w:t>
                  </w:r>
                </w:p>
              </w:tc>
            </w:tr>
          </w:tbl>
          <w:p w14:paraId="2114A805">
            <w:pPr>
              <w:spacing w:line="276" w:lineRule="auto"/>
              <w:jc w:val="center"/>
              <w:rPr>
                <w:rFonts w:hint="default" w:ascii="Times New Roman" w:hAnsi="Times New Roman" w:cs="Times New Roman"/>
                <w:b/>
                <w:sz w:val="24"/>
                <w:szCs w:val="24"/>
                <w:lang w:val="pt-BR"/>
              </w:rPr>
            </w:pPr>
          </w:p>
          <w:p w14:paraId="30282890">
            <w:pPr>
              <w:spacing w:line="276" w:lineRule="auto"/>
              <w:jc w:val="center"/>
              <w:rPr>
                <w:rFonts w:hint="default" w:ascii="Times New Roman" w:hAnsi="Times New Roman" w:cs="Times New Roman"/>
                <w:b/>
                <w:sz w:val="24"/>
                <w:szCs w:val="24"/>
                <w:lang w:val="pt-BR"/>
              </w:rPr>
            </w:pPr>
          </w:p>
        </w:tc>
      </w:tr>
    </w:tbl>
    <w:p w14:paraId="1FF3C5E4">
      <w:pPr>
        <w:numPr>
          <w:ilvl w:val="0"/>
          <w:numId w:val="20"/>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LISTENING (</w:t>
      </w:r>
      <w:r>
        <w:rPr>
          <w:rFonts w:hint="default" w:ascii="Times New Roman" w:hAnsi="Times New Roman" w:cs="Times New Roman"/>
          <w:b/>
          <w:color w:val="auto"/>
          <w:sz w:val="24"/>
          <w:szCs w:val="24"/>
          <w:lang w:val="en-US"/>
        </w:rPr>
        <w:t>1.5</w:t>
      </w:r>
      <w:r>
        <w:rPr>
          <w:rFonts w:hint="default" w:ascii="Times New Roman" w:hAnsi="Times New Roman" w:cs="Times New Roman"/>
          <w:b/>
          <w:color w:val="auto"/>
          <w:sz w:val="24"/>
          <w:szCs w:val="24"/>
          <w:lang w:val="en-GB"/>
        </w:rPr>
        <w:t xml:space="preserve"> points)</w:t>
      </w:r>
    </w:p>
    <w:p w14:paraId="45A12A8B">
      <w:pPr>
        <w:numPr>
          <w:ilvl w:val="0"/>
          <w:numId w:val="0"/>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TASK  1</w:t>
      </w:r>
      <w:r>
        <w:rPr>
          <w:rFonts w:hint="default" w:ascii="Times New Roman" w:hAnsi="Times New Roman" w:cs="Times New Roman"/>
          <w:b/>
          <w:color w:val="auto"/>
          <w:sz w:val="24"/>
          <w:szCs w:val="24"/>
          <w:lang w:val="en-US"/>
        </w:rPr>
        <w:t>.</w:t>
      </w:r>
      <w:r>
        <w:rPr>
          <w:rFonts w:hint="default" w:ascii="Times New Roman" w:hAnsi="Times New Roman" w:cs="Times New Roman"/>
          <w:b/>
          <w:color w:val="auto"/>
          <w:sz w:val="24"/>
          <w:szCs w:val="24"/>
          <w:lang w:val="en-GB"/>
        </w:rPr>
        <w:t xml:space="preserve"> (0.1 X 5 = 0.5 point)</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1935"/>
        <w:gridCol w:w="1935"/>
        <w:gridCol w:w="1935"/>
        <w:gridCol w:w="1936"/>
      </w:tblGrid>
      <w:tr w14:paraId="16D1E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noWrap w:val="0"/>
            <w:vAlign w:val="top"/>
          </w:tcPr>
          <w:p w14:paraId="1BB9FBDF">
            <w:pPr>
              <w:widowControl w:val="0"/>
              <w:numPr>
                <w:ilvl w:val="0"/>
                <w:numId w:val="21"/>
              </w:numPr>
              <w:spacing w:before="120" w:after="12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T</w:t>
            </w:r>
          </w:p>
        </w:tc>
        <w:tc>
          <w:tcPr>
            <w:tcW w:w="1971" w:type="dxa"/>
            <w:noWrap w:val="0"/>
            <w:vAlign w:val="top"/>
          </w:tcPr>
          <w:p w14:paraId="0C430B95">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F</w:t>
            </w:r>
          </w:p>
        </w:tc>
        <w:tc>
          <w:tcPr>
            <w:tcW w:w="1971" w:type="dxa"/>
            <w:noWrap w:val="0"/>
            <w:vAlign w:val="top"/>
          </w:tcPr>
          <w:p w14:paraId="4AF59BA3">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F</w:t>
            </w:r>
          </w:p>
        </w:tc>
        <w:tc>
          <w:tcPr>
            <w:tcW w:w="1971" w:type="dxa"/>
            <w:noWrap w:val="0"/>
            <w:vAlign w:val="top"/>
          </w:tcPr>
          <w:p w14:paraId="166D7E90">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T</w:t>
            </w:r>
          </w:p>
        </w:tc>
        <w:tc>
          <w:tcPr>
            <w:tcW w:w="1971" w:type="dxa"/>
            <w:noWrap w:val="0"/>
            <w:vAlign w:val="top"/>
          </w:tcPr>
          <w:p w14:paraId="799648D0">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F</w:t>
            </w:r>
          </w:p>
        </w:tc>
      </w:tr>
    </w:tbl>
    <w:p w14:paraId="3FD8EFAE">
      <w:pPr>
        <w:numPr>
          <w:ilvl w:val="0"/>
          <w:numId w:val="0"/>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TASK 2</w:t>
      </w:r>
      <w:r>
        <w:rPr>
          <w:rFonts w:hint="default" w:ascii="Times New Roman" w:hAnsi="Times New Roman" w:cs="Times New Roman"/>
          <w:b/>
          <w:color w:val="auto"/>
          <w:sz w:val="24"/>
          <w:szCs w:val="24"/>
          <w:lang w:val="en-US"/>
        </w:rPr>
        <w:t>.</w:t>
      </w:r>
      <w:r>
        <w:rPr>
          <w:rFonts w:hint="default" w:ascii="Times New Roman" w:hAnsi="Times New Roman" w:cs="Times New Roman"/>
          <w:b/>
          <w:color w:val="auto"/>
          <w:sz w:val="24"/>
          <w:szCs w:val="24"/>
          <w:lang w:val="en-GB"/>
        </w:rPr>
        <w:t xml:space="preserve"> (0.2 X 5 = 1.0 point)</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1937"/>
        <w:gridCol w:w="1956"/>
        <w:gridCol w:w="1931"/>
        <w:gridCol w:w="1926"/>
      </w:tblGrid>
      <w:tr w14:paraId="171A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noWrap w:val="0"/>
            <w:vAlign w:val="top"/>
          </w:tcPr>
          <w:p w14:paraId="1CB96A66">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maths</w:t>
            </w:r>
          </w:p>
        </w:tc>
        <w:tc>
          <w:tcPr>
            <w:tcW w:w="1971" w:type="dxa"/>
            <w:noWrap w:val="0"/>
            <w:vAlign w:val="top"/>
          </w:tcPr>
          <w:p w14:paraId="03FF9B14">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wearing</w:t>
            </w:r>
          </w:p>
        </w:tc>
        <w:tc>
          <w:tcPr>
            <w:tcW w:w="1971" w:type="dxa"/>
            <w:noWrap w:val="0"/>
            <w:vAlign w:val="top"/>
          </w:tcPr>
          <w:p w14:paraId="232A72A1">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Vietnamese</w:t>
            </w:r>
          </w:p>
        </w:tc>
        <w:tc>
          <w:tcPr>
            <w:tcW w:w="1971" w:type="dxa"/>
            <w:noWrap w:val="0"/>
            <w:vAlign w:val="top"/>
          </w:tcPr>
          <w:p w14:paraId="4AE40EEF">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library</w:t>
            </w:r>
          </w:p>
        </w:tc>
        <w:tc>
          <w:tcPr>
            <w:tcW w:w="1971" w:type="dxa"/>
            <w:noWrap w:val="0"/>
            <w:vAlign w:val="top"/>
          </w:tcPr>
          <w:p w14:paraId="65ABFC6B">
            <w:pPr>
              <w:widowControl w:val="0"/>
              <w:numPr>
                <w:ilvl w:val="0"/>
                <w:numId w:val="21"/>
              </w:numPr>
              <w:spacing w:before="120" w:after="120"/>
              <w:ind w:left="0" w:leftChars="0" w:firstLine="0" w:firstLineChars="0"/>
              <w:jc w:val="both"/>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farm</w:t>
            </w:r>
          </w:p>
        </w:tc>
      </w:tr>
    </w:tbl>
    <w:p w14:paraId="47E988F2">
      <w:pPr>
        <w:numPr>
          <w:ilvl w:val="0"/>
          <w:numId w:val="20"/>
        </w:numPr>
        <w:spacing w:before="120" w:after="120"/>
        <w:ind w:left="0" w:leftChars="0" w:firstLine="0" w:firstLineChars="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 xml:space="preserve"> LANGUAGE   (0.2 x </w:t>
      </w:r>
      <w:r>
        <w:rPr>
          <w:rFonts w:hint="default" w:ascii="Times New Roman" w:hAnsi="Times New Roman" w:cs="Times New Roman"/>
          <w:b/>
          <w:color w:val="auto"/>
          <w:sz w:val="24"/>
          <w:szCs w:val="24"/>
          <w:lang w:val="en-US"/>
        </w:rPr>
        <w:t>10</w:t>
      </w:r>
      <w:r>
        <w:rPr>
          <w:rFonts w:hint="default" w:ascii="Times New Roman" w:hAnsi="Times New Roman" w:cs="Times New Roman"/>
          <w:b/>
          <w:color w:val="auto"/>
          <w:sz w:val="24"/>
          <w:szCs w:val="24"/>
          <w:lang w:val="en-GB"/>
        </w:rPr>
        <w:t xml:space="preserve"> = </w:t>
      </w:r>
      <w:r>
        <w:rPr>
          <w:rFonts w:hint="default" w:ascii="Times New Roman" w:hAnsi="Times New Roman" w:cs="Times New Roman"/>
          <w:b/>
          <w:color w:val="auto"/>
          <w:sz w:val="24"/>
          <w:szCs w:val="24"/>
          <w:lang w:val="en-US"/>
        </w:rPr>
        <w:t>2</w:t>
      </w:r>
      <w:r>
        <w:rPr>
          <w:rFonts w:hint="default" w:ascii="Times New Roman" w:hAnsi="Times New Roman" w:cs="Times New Roman"/>
          <w:b/>
          <w:color w:val="auto"/>
          <w:sz w:val="24"/>
          <w:szCs w:val="24"/>
          <w:lang w:val="en-GB"/>
        </w:rPr>
        <w:t>.0 points)</w:t>
      </w:r>
    </w:p>
    <w:tbl>
      <w:tblPr>
        <w:tblStyle w:val="111"/>
        <w:tblW w:w="0" w:type="auto"/>
        <w:tblInd w:w="8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810"/>
        <w:gridCol w:w="1964"/>
        <w:gridCol w:w="1791"/>
      </w:tblGrid>
      <w:tr w14:paraId="74FE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1" w:type="dxa"/>
            <w:noWrap w:val="0"/>
            <w:vAlign w:val="top"/>
          </w:tcPr>
          <w:p w14:paraId="2BFF26E5">
            <w:pPr>
              <w:widowControl w:val="0"/>
              <w:numPr>
                <w:ilvl w:val="0"/>
                <w:numId w:val="21"/>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 xml:space="preserve">A </w:t>
            </w:r>
          </w:p>
        </w:tc>
        <w:tc>
          <w:tcPr>
            <w:tcW w:w="1810" w:type="dxa"/>
            <w:noWrap w:val="0"/>
            <w:vAlign w:val="top"/>
          </w:tcPr>
          <w:p w14:paraId="56F7F0B4">
            <w:pPr>
              <w:widowControl w:val="0"/>
              <w:numPr>
                <w:ilvl w:val="0"/>
                <w:numId w:val="21"/>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A</w:t>
            </w:r>
          </w:p>
        </w:tc>
        <w:tc>
          <w:tcPr>
            <w:tcW w:w="1964" w:type="dxa"/>
            <w:noWrap w:val="0"/>
            <w:vAlign w:val="top"/>
          </w:tcPr>
          <w:p w14:paraId="77F1860F">
            <w:pPr>
              <w:widowControl w:val="0"/>
              <w:numPr>
                <w:ilvl w:val="0"/>
                <w:numId w:val="21"/>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D</w:t>
            </w:r>
          </w:p>
        </w:tc>
        <w:tc>
          <w:tcPr>
            <w:tcW w:w="1791" w:type="dxa"/>
            <w:noWrap w:val="0"/>
            <w:vAlign w:val="top"/>
          </w:tcPr>
          <w:p w14:paraId="5908C15F">
            <w:pPr>
              <w:widowControl w:val="0"/>
              <w:numPr>
                <w:ilvl w:val="0"/>
                <w:numId w:val="21"/>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C</w:t>
            </w:r>
          </w:p>
        </w:tc>
      </w:tr>
      <w:tr w14:paraId="5F62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1" w:type="dxa"/>
            <w:noWrap w:val="0"/>
            <w:vAlign w:val="top"/>
          </w:tcPr>
          <w:p w14:paraId="20DBF91F">
            <w:pPr>
              <w:widowControl w:val="0"/>
              <w:numPr>
                <w:ilvl w:val="0"/>
                <w:numId w:val="22"/>
              </w:numPr>
              <w:spacing w:before="120" w:after="12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B</w:t>
            </w:r>
          </w:p>
        </w:tc>
        <w:tc>
          <w:tcPr>
            <w:tcW w:w="1810" w:type="dxa"/>
            <w:noWrap w:val="0"/>
            <w:vAlign w:val="top"/>
          </w:tcPr>
          <w:p w14:paraId="5E595993">
            <w:pPr>
              <w:widowControl w:val="0"/>
              <w:numPr>
                <w:ilvl w:val="0"/>
                <w:numId w:val="22"/>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C</w:t>
            </w:r>
          </w:p>
        </w:tc>
        <w:tc>
          <w:tcPr>
            <w:tcW w:w="1964" w:type="dxa"/>
            <w:noWrap w:val="0"/>
            <w:vAlign w:val="top"/>
          </w:tcPr>
          <w:p w14:paraId="0FFE151C">
            <w:pPr>
              <w:widowControl w:val="0"/>
              <w:numPr>
                <w:ilvl w:val="0"/>
                <w:numId w:val="22"/>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A</w:t>
            </w:r>
            <w:bookmarkStart w:id="4" w:name="_GoBack"/>
            <w:bookmarkEnd w:id="4"/>
          </w:p>
        </w:tc>
        <w:tc>
          <w:tcPr>
            <w:tcW w:w="1791" w:type="dxa"/>
            <w:noWrap w:val="0"/>
            <w:vAlign w:val="top"/>
          </w:tcPr>
          <w:p w14:paraId="582BE351">
            <w:pPr>
              <w:widowControl w:val="0"/>
              <w:numPr>
                <w:ilvl w:val="0"/>
                <w:numId w:val="22"/>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B</w:t>
            </w:r>
          </w:p>
        </w:tc>
      </w:tr>
      <w:tr w14:paraId="3F15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1" w:type="dxa"/>
            <w:noWrap w:val="0"/>
            <w:vAlign w:val="top"/>
          </w:tcPr>
          <w:p w14:paraId="4B721CC5">
            <w:pPr>
              <w:widowControl w:val="0"/>
              <w:numPr>
                <w:ilvl w:val="0"/>
                <w:numId w:val="23"/>
              </w:numPr>
              <w:spacing w:before="120" w:after="12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A</w:t>
            </w:r>
          </w:p>
        </w:tc>
        <w:tc>
          <w:tcPr>
            <w:tcW w:w="1810" w:type="dxa"/>
            <w:noWrap w:val="0"/>
            <w:vAlign w:val="top"/>
          </w:tcPr>
          <w:p w14:paraId="1D0E71E6">
            <w:pPr>
              <w:widowControl w:val="0"/>
              <w:numPr>
                <w:ilvl w:val="0"/>
                <w:numId w:val="23"/>
              </w:numPr>
              <w:spacing w:before="120" w:after="120"/>
              <w:ind w:left="0" w:leftChars="0" w:firstLine="0" w:firstLineChars="0"/>
              <w:jc w:val="center"/>
              <w:rPr>
                <w:rFonts w:hint="default" w:ascii="Times New Roman" w:hAnsi="Times New Roman" w:cs="Times New Roman"/>
                <w:b/>
                <w:color w:val="auto"/>
                <w:sz w:val="24"/>
                <w:szCs w:val="24"/>
                <w:vertAlign w:val="baseline"/>
                <w:lang w:val="en-US"/>
              </w:rPr>
            </w:pPr>
            <w:r>
              <w:rPr>
                <w:rFonts w:hint="default" w:ascii="Times New Roman" w:hAnsi="Times New Roman" w:cs="Times New Roman"/>
                <w:b/>
                <w:color w:val="auto"/>
                <w:sz w:val="24"/>
                <w:szCs w:val="24"/>
                <w:vertAlign w:val="baseline"/>
                <w:lang w:val="en-US"/>
              </w:rPr>
              <w:t>D</w:t>
            </w:r>
          </w:p>
        </w:tc>
        <w:tc>
          <w:tcPr>
            <w:tcW w:w="1964" w:type="dxa"/>
            <w:noWrap w:val="0"/>
            <w:vAlign w:val="top"/>
          </w:tcPr>
          <w:p w14:paraId="22F1D8DC">
            <w:pPr>
              <w:widowControl w:val="0"/>
              <w:numPr>
                <w:ilvl w:val="0"/>
                <w:numId w:val="0"/>
              </w:numPr>
              <w:spacing w:before="120" w:after="120"/>
              <w:ind w:leftChars="0"/>
              <w:jc w:val="both"/>
              <w:rPr>
                <w:rFonts w:hint="default" w:ascii="Times New Roman" w:hAnsi="Times New Roman" w:cs="Times New Roman"/>
                <w:b/>
                <w:color w:val="auto"/>
                <w:sz w:val="24"/>
                <w:szCs w:val="24"/>
                <w:vertAlign w:val="baseline"/>
                <w:lang w:val="en-US"/>
              </w:rPr>
            </w:pPr>
          </w:p>
        </w:tc>
        <w:tc>
          <w:tcPr>
            <w:tcW w:w="1791" w:type="dxa"/>
            <w:noWrap w:val="0"/>
            <w:vAlign w:val="top"/>
          </w:tcPr>
          <w:p w14:paraId="42617625">
            <w:pPr>
              <w:widowControl w:val="0"/>
              <w:numPr>
                <w:ilvl w:val="0"/>
                <w:numId w:val="0"/>
              </w:numPr>
              <w:spacing w:before="120" w:after="120"/>
              <w:ind w:leftChars="0"/>
              <w:jc w:val="both"/>
              <w:rPr>
                <w:rFonts w:hint="default" w:ascii="Times New Roman" w:hAnsi="Times New Roman" w:cs="Times New Roman"/>
                <w:b/>
                <w:color w:val="auto"/>
                <w:sz w:val="24"/>
                <w:szCs w:val="24"/>
                <w:vertAlign w:val="baseline"/>
                <w:lang w:val="en-US"/>
              </w:rPr>
            </w:pPr>
          </w:p>
        </w:tc>
      </w:tr>
    </w:tbl>
    <w:p w14:paraId="6B5A57E0">
      <w:pPr>
        <w:numPr>
          <w:ilvl w:val="0"/>
          <w:numId w:val="20"/>
        </w:numPr>
        <w:spacing w:before="120" w:after="120"/>
        <w:ind w:left="0" w:leftChars="0" w:firstLine="0" w:firstLineChars="0"/>
        <w:rPr>
          <w:rFonts w:hint="default" w:ascii="Times New Roman" w:hAnsi="Times New Roman" w:cs="Times New Roman"/>
          <w:b/>
          <w:color w:val="auto"/>
          <w:sz w:val="24"/>
          <w:szCs w:val="24"/>
          <w:lang w:val="en-US"/>
        </w:rPr>
      </w:pPr>
      <w:r>
        <w:rPr>
          <w:rFonts w:hint="default" w:ascii="Times New Roman" w:hAnsi="Times New Roman" w:cs="Times New Roman"/>
          <w:b/>
          <w:color w:val="auto"/>
          <w:sz w:val="24"/>
          <w:szCs w:val="24"/>
          <w:lang w:val="en-GB"/>
        </w:rPr>
        <w:t>COMMUNICATION</w:t>
      </w:r>
      <w:r>
        <w:rPr>
          <w:rFonts w:hint="default" w:ascii="Times New Roman" w:hAnsi="Times New Roman" w:cs="Times New Roman"/>
          <w:b/>
          <w:color w:val="auto"/>
          <w:sz w:val="24"/>
          <w:szCs w:val="24"/>
          <w:lang w:val="en-US"/>
        </w:rPr>
        <w:t xml:space="preserve">  </w:t>
      </w:r>
      <w:r>
        <w:rPr>
          <w:rFonts w:hint="default" w:ascii="Times New Roman" w:hAnsi="Times New Roman" w:cs="Times New Roman"/>
          <w:b/>
          <w:color w:val="auto"/>
          <w:sz w:val="24"/>
          <w:szCs w:val="24"/>
          <w:lang w:val="en-GB"/>
        </w:rPr>
        <w:t xml:space="preserve"> (0.2</w:t>
      </w:r>
      <w:r>
        <w:rPr>
          <w:rFonts w:hint="default" w:ascii="Times New Roman" w:hAnsi="Times New Roman" w:cs="Times New Roman"/>
          <w:b/>
          <w:color w:val="auto"/>
          <w:sz w:val="24"/>
          <w:szCs w:val="24"/>
          <w:lang w:val="en-US"/>
        </w:rPr>
        <w:t>5</w:t>
      </w:r>
      <w:r>
        <w:rPr>
          <w:rFonts w:hint="default" w:ascii="Times New Roman" w:hAnsi="Times New Roman" w:cs="Times New Roman"/>
          <w:b/>
          <w:color w:val="auto"/>
          <w:sz w:val="24"/>
          <w:szCs w:val="24"/>
          <w:lang w:val="en-GB"/>
        </w:rPr>
        <w:t xml:space="preserve"> x </w:t>
      </w:r>
      <w:r>
        <w:rPr>
          <w:rFonts w:hint="default" w:ascii="Times New Roman" w:hAnsi="Times New Roman" w:cs="Times New Roman"/>
          <w:b/>
          <w:color w:val="auto"/>
          <w:sz w:val="24"/>
          <w:szCs w:val="24"/>
          <w:lang w:val="en-US"/>
        </w:rPr>
        <w:t>4</w:t>
      </w:r>
      <w:r>
        <w:rPr>
          <w:rFonts w:hint="default" w:ascii="Times New Roman" w:hAnsi="Times New Roman" w:cs="Times New Roman"/>
          <w:b/>
          <w:color w:val="auto"/>
          <w:sz w:val="24"/>
          <w:szCs w:val="24"/>
          <w:lang w:val="en-GB"/>
        </w:rPr>
        <w:t xml:space="preserve"> = </w:t>
      </w:r>
      <w:r>
        <w:rPr>
          <w:rFonts w:hint="default" w:ascii="Times New Roman" w:hAnsi="Times New Roman" w:cs="Times New Roman"/>
          <w:b/>
          <w:color w:val="auto"/>
          <w:sz w:val="24"/>
          <w:szCs w:val="24"/>
          <w:lang w:val="en-US"/>
        </w:rPr>
        <w:t>1</w:t>
      </w:r>
      <w:r>
        <w:rPr>
          <w:rFonts w:hint="default" w:ascii="Times New Roman" w:hAnsi="Times New Roman" w:cs="Times New Roman"/>
          <w:b/>
          <w:color w:val="auto"/>
          <w:sz w:val="24"/>
          <w:szCs w:val="24"/>
          <w:lang w:val="en-GB"/>
        </w:rPr>
        <w:t>.0 points)</w:t>
      </w:r>
    </w:p>
    <w:tbl>
      <w:tblPr>
        <w:tblStyle w:val="111"/>
        <w:tblW w:w="0" w:type="auto"/>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0"/>
        <w:gridCol w:w="1818"/>
        <w:gridCol w:w="1834"/>
        <w:gridCol w:w="1928"/>
      </w:tblGrid>
      <w:tr w14:paraId="50FC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shd w:val="clear" w:color="auto" w:fill="auto"/>
            <w:vAlign w:val="top"/>
          </w:tcPr>
          <w:p w14:paraId="49052BD0">
            <w:pPr>
              <w:widowControl w:val="0"/>
              <w:numPr>
                <w:ilvl w:val="0"/>
                <w:numId w:val="23"/>
              </w:numPr>
              <w:spacing w:before="120" w:after="120"/>
              <w:ind w:left="0"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rPr>
              <w:t>D</w:t>
            </w:r>
          </w:p>
        </w:tc>
        <w:tc>
          <w:tcPr>
            <w:tcW w:w="1818" w:type="dxa"/>
            <w:shd w:val="clear" w:color="auto" w:fill="auto"/>
            <w:vAlign w:val="top"/>
          </w:tcPr>
          <w:p w14:paraId="2B545CC1">
            <w:pPr>
              <w:widowControl w:val="0"/>
              <w:numPr>
                <w:ilvl w:val="0"/>
                <w:numId w:val="23"/>
              </w:numPr>
              <w:spacing w:before="120" w:after="120"/>
              <w:ind w:left="0"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rPr>
              <w:t>C</w:t>
            </w:r>
          </w:p>
        </w:tc>
        <w:tc>
          <w:tcPr>
            <w:tcW w:w="1834" w:type="dxa"/>
            <w:shd w:val="clear" w:color="auto" w:fill="auto"/>
            <w:vAlign w:val="top"/>
          </w:tcPr>
          <w:p w14:paraId="0947192E">
            <w:pPr>
              <w:widowControl w:val="0"/>
              <w:numPr>
                <w:ilvl w:val="0"/>
                <w:numId w:val="23"/>
              </w:numPr>
              <w:spacing w:before="120" w:after="120"/>
              <w:ind w:left="0"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rPr>
              <w:t>B</w:t>
            </w:r>
          </w:p>
        </w:tc>
        <w:tc>
          <w:tcPr>
            <w:tcW w:w="1928" w:type="dxa"/>
            <w:shd w:val="clear" w:color="auto" w:fill="auto"/>
            <w:vAlign w:val="top"/>
          </w:tcPr>
          <w:p w14:paraId="3D53F696">
            <w:pPr>
              <w:widowControl w:val="0"/>
              <w:numPr>
                <w:ilvl w:val="0"/>
                <w:numId w:val="23"/>
              </w:numPr>
              <w:spacing w:before="120" w:after="120"/>
              <w:ind w:left="0"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rPr>
              <w:t>A</w:t>
            </w:r>
          </w:p>
        </w:tc>
      </w:tr>
    </w:tbl>
    <w:p w14:paraId="3E9E7551">
      <w:pPr>
        <w:numPr>
          <w:ilvl w:val="0"/>
          <w:numId w:val="0"/>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 xml:space="preserve">D. READING (0.2 x 10 = 2.0 points)  </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640"/>
        <w:gridCol w:w="1785"/>
        <w:gridCol w:w="1532"/>
        <w:gridCol w:w="1532"/>
      </w:tblGrid>
      <w:tr w14:paraId="63A4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noWrap w:val="0"/>
            <w:vAlign w:val="top"/>
          </w:tcPr>
          <w:p w14:paraId="7373EB74">
            <w:pPr>
              <w:widowControl w:val="0"/>
              <w:numPr>
                <w:ilvl w:val="0"/>
                <w:numId w:val="0"/>
              </w:numPr>
              <w:spacing w:before="120" w:after="12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25. F</w:t>
            </w:r>
          </w:p>
        </w:tc>
        <w:tc>
          <w:tcPr>
            <w:tcW w:w="1640" w:type="dxa"/>
            <w:noWrap w:val="0"/>
            <w:vAlign w:val="top"/>
          </w:tcPr>
          <w:p w14:paraId="455C45C3">
            <w:pPr>
              <w:widowControl w:val="0"/>
              <w:numPr>
                <w:ilvl w:val="0"/>
                <w:numId w:val="0"/>
              </w:numPr>
              <w:spacing w:before="120" w:after="120"/>
              <w:ind w:left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26. T</w:t>
            </w:r>
          </w:p>
        </w:tc>
        <w:tc>
          <w:tcPr>
            <w:tcW w:w="1785" w:type="dxa"/>
            <w:noWrap w:val="0"/>
            <w:vAlign w:val="top"/>
          </w:tcPr>
          <w:p w14:paraId="155CA2F0">
            <w:pPr>
              <w:widowControl w:val="0"/>
              <w:numPr>
                <w:ilvl w:val="0"/>
                <w:numId w:val="0"/>
              </w:numPr>
              <w:spacing w:before="120" w:after="120"/>
              <w:ind w:left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27. F</w:t>
            </w:r>
          </w:p>
        </w:tc>
        <w:tc>
          <w:tcPr>
            <w:tcW w:w="1532" w:type="dxa"/>
            <w:noWrap w:val="0"/>
            <w:vAlign w:val="top"/>
          </w:tcPr>
          <w:p w14:paraId="438550D8">
            <w:pPr>
              <w:widowControl w:val="0"/>
              <w:numPr>
                <w:ilvl w:val="0"/>
                <w:numId w:val="0"/>
              </w:numPr>
              <w:spacing w:before="120" w:after="120"/>
              <w:ind w:left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28. T</w:t>
            </w:r>
          </w:p>
        </w:tc>
        <w:tc>
          <w:tcPr>
            <w:tcW w:w="1532" w:type="dxa"/>
            <w:noWrap w:val="0"/>
            <w:vAlign w:val="top"/>
          </w:tcPr>
          <w:p w14:paraId="7EE59381">
            <w:pPr>
              <w:widowControl w:val="0"/>
              <w:numPr>
                <w:ilvl w:val="0"/>
                <w:numId w:val="0"/>
              </w:numPr>
              <w:spacing w:before="120" w:after="120"/>
              <w:ind w:left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29. F</w:t>
            </w:r>
          </w:p>
        </w:tc>
      </w:tr>
      <w:tr w14:paraId="7A4C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noWrap w:val="0"/>
            <w:vAlign w:val="top"/>
          </w:tcPr>
          <w:p w14:paraId="206BBB81">
            <w:pPr>
              <w:widowControl w:val="0"/>
              <w:numPr>
                <w:ilvl w:val="0"/>
                <w:numId w:val="18"/>
              </w:numPr>
              <w:spacing w:before="120" w:after="120"/>
              <w:ind w:left="-76" w:leftChars="0" w:firstLine="0" w:firstLine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B</w:t>
            </w:r>
          </w:p>
        </w:tc>
        <w:tc>
          <w:tcPr>
            <w:tcW w:w="1640" w:type="dxa"/>
            <w:noWrap w:val="0"/>
            <w:vAlign w:val="top"/>
          </w:tcPr>
          <w:p w14:paraId="0547E2A2">
            <w:pPr>
              <w:widowControl w:val="0"/>
              <w:numPr>
                <w:ilvl w:val="0"/>
                <w:numId w:val="18"/>
              </w:numPr>
              <w:spacing w:before="120" w:after="120"/>
              <w:ind w:left="-76" w:leftChars="0" w:firstLine="0" w:firstLine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D</w:t>
            </w:r>
          </w:p>
        </w:tc>
        <w:tc>
          <w:tcPr>
            <w:tcW w:w="1785" w:type="dxa"/>
            <w:noWrap w:val="0"/>
            <w:vAlign w:val="top"/>
          </w:tcPr>
          <w:p w14:paraId="73349972">
            <w:pPr>
              <w:widowControl w:val="0"/>
              <w:numPr>
                <w:ilvl w:val="0"/>
                <w:numId w:val="18"/>
              </w:numPr>
              <w:spacing w:before="120" w:after="120"/>
              <w:ind w:left="-76" w:leftChars="0" w:firstLine="0" w:firstLine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D</w:t>
            </w:r>
          </w:p>
        </w:tc>
        <w:tc>
          <w:tcPr>
            <w:tcW w:w="1532" w:type="dxa"/>
            <w:noWrap w:val="0"/>
            <w:vAlign w:val="top"/>
          </w:tcPr>
          <w:p w14:paraId="39B3FDAF">
            <w:pPr>
              <w:widowControl w:val="0"/>
              <w:numPr>
                <w:ilvl w:val="0"/>
                <w:numId w:val="18"/>
              </w:numPr>
              <w:spacing w:before="120" w:after="120"/>
              <w:ind w:left="-76" w:leftChars="0" w:firstLine="0" w:firstLine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C</w:t>
            </w:r>
          </w:p>
        </w:tc>
        <w:tc>
          <w:tcPr>
            <w:tcW w:w="1532" w:type="dxa"/>
            <w:noWrap w:val="0"/>
            <w:vAlign w:val="top"/>
          </w:tcPr>
          <w:p w14:paraId="17664FED">
            <w:pPr>
              <w:widowControl w:val="0"/>
              <w:numPr>
                <w:ilvl w:val="0"/>
                <w:numId w:val="18"/>
              </w:numPr>
              <w:spacing w:before="120" w:after="120"/>
              <w:ind w:left="-76" w:leftChars="0" w:firstLine="0" w:firstLineChars="0"/>
              <w:jc w:val="center"/>
              <w:rPr>
                <w:rFonts w:hint="default" w:ascii="Times New Roman" w:hAnsi="Times New Roman" w:cs="Times New Roman"/>
                <w:b/>
                <w:bCs w:val="0"/>
                <w:color w:val="auto"/>
                <w:sz w:val="24"/>
                <w:szCs w:val="24"/>
                <w:vertAlign w:val="baseline"/>
                <w:lang w:val="en-US"/>
              </w:rPr>
            </w:pPr>
            <w:r>
              <w:rPr>
                <w:rFonts w:hint="default" w:ascii="Times New Roman" w:hAnsi="Times New Roman" w:cs="Times New Roman"/>
                <w:b/>
                <w:bCs w:val="0"/>
                <w:color w:val="auto"/>
                <w:sz w:val="24"/>
                <w:szCs w:val="24"/>
                <w:vertAlign w:val="baseline"/>
                <w:lang w:val="en-US"/>
              </w:rPr>
              <w:t>A</w:t>
            </w:r>
          </w:p>
        </w:tc>
      </w:tr>
    </w:tbl>
    <w:p w14:paraId="253E6067">
      <w:pPr>
        <w:numPr>
          <w:ilvl w:val="0"/>
          <w:numId w:val="24"/>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WRITING (</w:t>
      </w:r>
      <w:r>
        <w:rPr>
          <w:rFonts w:hint="default" w:ascii="Times New Roman" w:hAnsi="Times New Roman" w:cs="Times New Roman"/>
          <w:b/>
          <w:color w:val="auto"/>
          <w:sz w:val="24"/>
          <w:szCs w:val="24"/>
          <w:lang w:val="en-US"/>
        </w:rPr>
        <w:t xml:space="preserve"> 0.25 X 8 = 2</w:t>
      </w:r>
      <w:r>
        <w:rPr>
          <w:rFonts w:hint="default" w:ascii="Times New Roman" w:hAnsi="Times New Roman" w:cs="Times New Roman"/>
          <w:b/>
          <w:color w:val="auto"/>
          <w:sz w:val="24"/>
          <w:szCs w:val="24"/>
          <w:lang w:val="en-GB"/>
        </w:rPr>
        <w:t>.0 points)</w:t>
      </w:r>
    </w:p>
    <w:tbl>
      <w:tblPr>
        <w:tblStyle w:val="111"/>
        <w:tblW w:w="0" w:type="auto"/>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0"/>
        <w:gridCol w:w="1818"/>
        <w:gridCol w:w="1834"/>
        <w:gridCol w:w="1928"/>
      </w:tblGrid>
      <w:tr w14:paraId="400F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shd w:val="clear" w:color="auto" w:fill="auto"/>
            <w:vAlign w:val="top"/>
          </w:tcPr>
          <w:p w14:paraId="415DA1B2">
            <w:pPr>
              <w:widowControl w:val="0"/>
              <w:numPr>
                <w:ilvl w:val="0"/>
                <w:numId w:val="18"/>
              </w:numPr>
              <w:spacing w:before="120" w:after="120"/>
              <w:ind w:left="-76"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eastAsia="en-US" w:bidi="ar-SA"/>
              </w:rPr>
              <w:t>B</w:t>
            </w:r>
          </w:p>
        </w:tc>
        <w:tc>
          <w:tcPr>
            <w:tcW w:w="1818" w:type="dxa"/>
            <w:shd w:val="clear" w:color="auto" w:fill="auto"/>
            <w:vAlign w:val="top"/>
          </w:tcPr>
          <w:p w14:paraId="2D701D2C">
            <w:pPr>
              <w:widowControl w:val="0"/>
              <w:numPr>
                <w:ilvl w:val="0"/>
                <w:numId w:val="18"/>
              </w:numPr>
              <w:spacing w:before="120" w:after="120"/>
              <w:ind w:left="-76"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rPr>
              <w:t>C</w:t>
            </w:r>
          </w:p>
        </w:tc>
        <w:tc>
          <w:tcPr>
            <w:tcW w:w="1834" w:type="dxa"/>
            <w:shd w:val="clear" w:color="auto" w:fill="auto"/>
            <w:vAlign w:val="top"/>
          </w:tcPr>
          <w:p w14:paraId="0EFC7D6C">
            <w:pPr>
              <w:widowControl w:val="0"/>
              <w:numPr>
                <w:ilvl w:val="0"/>
                <w:numId w:val="18"/>
              </w:numPr>
              <w:spacing w:before="120" w:after="120"/>
              <w:ind w:left="-76"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eastAsia="en-US" w:bidi="ar-SA"/>
              </w:rPr>
              <w:t>A</w:t>
            </w:r>
          </w:p>
        </w:tc>
        <w:tc>
          <w:tcPr>
            <w:tcW w:w="1928" w:type="dxa"/>
            <w:shd w:val="clear" w:color="auto" w:fill="auto"/>
            <w:vAlign w:val="top"/>
          </w:tcPr>
          <w:p w14:paraId="5BA3B3FE">
            <w:pPr>
              <w:widowControl w:val="0"/>
              <w:numPr>
                <w:ilvl w:val="0"/>
                <w:numId w:val="18"/>
              </w:numPr>
              <w:spacing w:before="120" w:after="120"/>
              <w:ind w:left="-76" w:leftChars="0" w:firstLine="0" w:firstLineChars="0"/>
              <w:jc w:val="center"/>
              <w:rPr>
                <w:rFonts w:hint="default" w:ascii="Times New Roman" w:hAnsi="Times New Roman" w:cs="Times New Roman" w:eastAsiaTheme="minorHAnsi"/>
                <w:b/>
                <w:color w:val="auto"/>
                <w:sz w:val="24"/>
                <w:szCs w:val="24"/>
                <w:vertAlign w:val="baseline"/>
                <w:lang w:val="en-US" w:eastAsia="en-US" w:bidi="ar-SA"/>
              </w:rPr>
            </w:pPr>
            <w:r>
              <w:rPr>
                <w:rFonts w:hint="default" w:ascii="Times New Roman" w:hAnsi="Times New Roman" w:cs="Times New Roman"/>
                <w:b/>
                <w:color w:val="auto"/>
                <w:sz w:val="24"/>
                <w:szCs w:val="24"/>
                <w:vertAlign w:val="baseline"/>
                <w:lang w:val="en-US" w:eastAsia="en-US" w:bidi="ar-SA"/>
              </w:rPr>
              <w:t>B</w:t>
            </w:r>
          </w:p>
        </w:tc>
      </w:tr>
    </w:tbl>
    <w:p w14:paraId="31309579">
      <w:pPr>
        <w:numPr>
          <w:ilvl w:val="0"/>
          <w:numId w:val="0"/>
        </w:numPr>
        <w:spacing w:before="120" w:after="120"/>
        <w:rPr>
          <w:rFonts w:hint="default" w:ascii="Times New Roman" w:hAnsi="Times New Roman" w:cs="Times New Roman"/>
          <w:b/>
          <w:color w:val="auto"/>
          <w:sz w:val="24"/>
          <w:szCs w:val="24"/>
          <w:lang w:val="en-GB"/>
        </w:rPr>
      </w:pPr>
      <w:r>
        <w:rPr>
          <w:rFonts w:hint="default" w:ascii="Times New Roman" w:hAnsi="Times New Roman" w:cs="Times New Roman"/>
          <w:b/>
          <w:color w:val="auto"/>
          <w:sz w:val="24"/>
          <w:szCs w:val="24"/>
          <w:lang w:val="en-GB"/>
        </w:rPr>
        <w:t xml:space="preserve">I. </w:t>
      </w:r>
      <w:r>
        <w:rPr>
          <w:rFonts w:hint="default" w:ascii="Times New Roman" w:hAnsi="Times New Roman" w:cs="Times New Roman"/>
          <w:b/>
          <w:color w:val="auto"/>
          <w:sz w:val="24"/>
          <w:szCs w:val="24"/>
          <w:lang w:val="en-US"/>
        </w:rPr>
        <w:t>Rewrite</w:t>
      </w:r>
      <w:r>
        <w:rPr>
          <w:rFonts w:hint="default" w:ascii="Times New Roman" w:hAnsi="Times New Roman" w:cs="Times New Roman"/>
          <w:b/>
          <w:color w:val="auto"/>
          <w:sz w:val="24"/>
          <w:szCs w:val="24"/>
          <w:lang w:val="en-GB"/>
        </w:rPr>
        <w:t xml:space="preserve"> </w:t>
      </w:r>
    </w:p>
    <w:p w14:paraId="4743A0CD">
      <w:pPr>
        <w:numPr>
          <w:ilvl w:val="0"/>
          <w:numId w:val="0"/>
        </w:numPr>
        <w:spacing w:before="120" w:after="120"/>
        <w:rPr>
          <w:rFonts w:hint="default" w:ascii="Times New Roman" w:hAnsi="Times New Roman" w:cs="Times New Roman"/>
          <w:b w:val="0"/>
          <w:bCs/>
          <w:color w:val="auto"/>
          <w:sz w:val="24"/>
          <w:szCs w:val="24"/>
          <w:lang w:val="en-US"/>
        </w:rPr>
      </w:pPr>
      <w:r>
        <w:rPr>
          <w:rFonts w:hint="default" w:ascii="Times New Roman" w:hAnsi="Times New Roman" w:cs="Times New Roman"/>
          <w:b w:val="0"/>
          <w:bCs/>
          <w:color w:val="auto"/>
          <w:sz w:val="24"/>
          <w:szCs w:val="24"/>
          <w:lang w:val="en-US"/>
        </w:rPr>
        <w:t>39</w:t>
      </w:r>
      <w:r>
        <w:rPr>
          <w:rFonts w:hint="default" w:ascii="Times New Roman" w:hAnsi="Times New Roman" w:cs="Times New Roman"/>
          <w:b w:val="0"/>
          <w:bCs/>
          <w:color w:val="auto"/>
          <w:sz w:val="24"/>
          <w:szCs w:val="24"/>
          <w:lang w:val="en-GB"/>
        </w:rPr>
        <w:t xml:space="preserve">. </w:t>
      </w:r>
      <w:r>
        <w:rPr>
          <w:rFonts w:hint="default" w:ascii="Times New Roman" w:hAnsi="Times New Roman" w:cs="Times New Roman"/>
          <w:b w:val="0"/>
          <w:bCs/>
          <w:color w:val="auto"/>
          <w:sz w:val="24"/>
          <w:szCs w:val="24"/>
          <w:lang w:val="en-US"/>
        </w:rPr>
        <w:t>How about going to the library !</w:t>
      </w:r>
    </w:p>
    <w:p w14:paraId="77DA02A0">
      <w:pPr>
        <w:keepNext w:val="0"/>
        <w:keepLines w:val="0"/>
        <w:pageBreakBefore w:val="0"/>
        <w:widowControl/>
        <w:tabs>
          <w:tab w:val="left" w:pos="360"/>
          <w:tab w:val="left" w:pos="720"/>
          <w:tab w:val="left" w:leader="dot" w:pos="9000"/>
        </w:tabs>
        <w:kinsoku/>
        <w:wordWrap/>
        <w:overflowPunct/>
        <w:topLinePunct w:val="0"/>
        <w:bidi w:val="0"/>
        <w:snapToGrid/>
        <w:spacing w:after="0" w:line="360" w:lineRule="auto"/>
        <w:textAlignment w:val="auto"/>
        <w:rPr>
          <w:rFonts w:hint="default" w:ascii="Times New Roman" w:hAnsi="Times New Roman" w:cs="Times New Roman"/>
          <w:sz w:val="26"/>
          <w:szCs w:val="26"/>
          <w:lang w:val="en"/>
        </w:rPr>
      </w:pPr>
      <w:r>
        <w:rPr>
          <w:rFonts w:hint="default" w:ascii="Times New Roman" w:hAnsi="Times New Roman" w:cs="Times New Roman"/>
          <w:b w:val="0"/>
          <w:bCs/>
          <w:color w:val="auto"/>
          <w:sz w:val="24"/>
          <w:szCs w:val="24"/>
          <w:lang w:val="en-US"/>
        </w:rPr>
        <w:t>40</w:t>
      </w:r>
      <w:r>
        <w:rPr>
          <w:rFonts w:hint="default" w:ascii="Times New Roman" w:hAnsi="Times New Roman" w:cs="Times New Roman"/>
          <w:b w:val="0"/>
          <w:bCs/>
          <w:color w:val="auto"/>
          <w:sz w:val="24"/>
          <w:szCs w:val="24"/>
          <w:lang w:val="en-GB"/>
        </w:rPr>
        <w:t xml:space="preserve">. </w:t>
      </w:r>
      <w:r>
        <w:rPr>
          <w:rFonts w:hint="default" w:ascii="Times New Roman" w:hAnsi="Times New Roman" w:cs="Times New Roman"/>
          <w:sz w:val="26"/>
          <w:szCs w:val="26"/>
          <w:lang w:val="en-US"/>
        </w:rPr>
        <w:t xml:space="preserve">A village </w:t>
      </w:r>
      <w:r>
        <w:rPr>
          <w:rFonts w:hint="default" w:ascii="Times New Roman" w:hAnsi="Times New Roman" w:cs="Times New Roman"/>
          <w:b/>
          <w:bCs/>
          <w:sz w:val="26"/>
          <w:szCs w:val="26"/>
          <w:lang w:val="en-US"/>
        </w:rPr>
        <w:t>is more expensive than</w:t>
      </w:r>
      <w:r>
        <w:rPr>
          <w:rFonts w:hint="default" w:ascii="Times New Roman" w:hAnsi="Times New Roman" w:cs="Times New Roman"/>
          <w:sz w:val="26"/>
          <w:szCs w:val="26"/>
          <w:lang w:val="en-US"/>
        </w:rPr>
        <w:t xml:space="preserve"> apartment</w:t>
      </w:r>
      <w:r>
        <w:rPr>
          <w:rFonts w:hint="default" w:ascii="Times New Roman" w:hAnsi="Times New Roman" w:cs="Times New Roman"/>
          <w:sz w:val="26"/>
          <w:szCs w:val="26"/>
          <w:lang w:val="en"/>
        </w:rPr>
        <w:t>.</w:t>
      </w:r>
    </w:p>
    <w:p w14:paraId="635F0CBC">
      <w:pPr>
        <w:spacing w:line="240" w:lineRule="auto"/>
        <w:rPr>
          <w:rFonts w:hint="default" w:ascii="Times New Roman" w:hAnsi="Times New Roman" w:cs="Times New Roman"/>
          <w:b w:val="0"/>
          <w:bCs/>
          <w:color w:val="auto"/>
          <w:sz w:val="24"/>
          <w:szCs w:val="24"/>
          <w:lang w:val="en-US"/>
        </w:rPr>
      </w:pPr>
      <w:r>
        <w:rPr>
          <w:rFonts w:hint="default" w:ascii="Times New Roman" w:hAnsi="Times New Roman" w:cs="Times New Roman"/>
          <w:b w:val="0"/>
          <w:bCs/>
          <w:color w:val="auto"/>
          <w:sz w:val="24"/>
          <w:szCs w:val="24"/>
          <w:lang w:val="en-US"/>
        </w:rPr>
        <w:t>41</w:t>
      </w:r>
      <w:r>
        <w:rPr>
          <w:rFonts w:hint="default" w:ascii="Times New Roman" w:hAnsi="Times New Roman" w:cs="Times New Roman"/>
          <w:b w:val="0"/>
          <w:bCs/>
          <w:color w:val="auto"/>
          <w:sz w:val="24"/>
          <w:szCs w:val="24"/>
          <w:lang w:val="en-GB"/>
        </w:rPr>
        <w:t>.</w:t>
      </w:r>
      <w:r>
        <w:rPr>
          <w:rFonts w:hint="default" w:ascii="Times New Roman" w:hAnsi="Times New Roman" w:cs="Times New Roman"/>
          <w:b w:val="0"/>
          <w:bCs/>
          <w:color w:val="auto"/>
          <w:sz w:val="24"/>
          <w:szCs w:val="24"/>
          <w:lang w:val="en-US"/>
        </w:rPr>
        <w:t xml:space="preserve"> </w:t>
      </w:r>
      <w:r>
        <w:rPr>
          <w:rFonts w:hint="default" w:ascii="Times New Roman" w:hAnsi="Times New Roman" w:cs="Times New Roman"/>
          <w:sz w:val="26"/>
          <w:szCs w:val="26"/>
        </w:rPr>
        <w:t>My sister</w:t>
      </w:r>
      <w:r>
        <w:rPr>
          <w:rFonts w:hint="default" w:ascii="Times New Roman" w:hAnsi="Times New Roman" w:cs="Times New Roman"/>
          <w:sz w:val="26"/>
          <w:szCs w:val="26"/>
          <w:lang w:val="en-US"/>
        </w:rPr>
        <w:t xml:space="preserve"> is</w:t>
      </w:r>
      <w:r>
        <w:rPr>
          <w:rFonts w:hint="default" w:ascii="Times New Roman" w:hAnsi="Times New Roman" w:cs="Times New Roman"/>
          <w:sz w:val="26"/>
          <w:szCs w:val="26"/>
        </w:rPr>
        <w:t xml:space="preserve"> read</w:t>
      </w:r>
      <w:r>
        <w:rPr>
          <w:rFonts w:hint="default" w:ascii="Times New Roman" w:hAnsi="Times New Roman" w:cs="Times New Roman"/>
          <w:sz w:val="26"/>
          <w:szCs w:val="26"/>
          <w:lang w:val="en-US"/>
        </w:rPr>
        <w:t xml:space="preserve">ing </w:t>
      </w:r>
      <w:r>
        <w:rPr>
          <w:rFonts w:hint="default" w:ascii="Times New Roman" w:hAnsi="Times New Roman" w:cs="Times New Roman"/>
          <w:sz w:val="26"/>
          <w:szCs w:val="26"/>
        </w:rPr>
        <w:t>books</w:t>
      </w:r>
      <w:r>
        <w:rPr>
          <w:rFonts w:hint="default" w:ascii="Times New Roman" w:hAnsi="Times New Roman" w:cs="Times New Roman"/>
          <w:sz w:val="26"/>
          <w:szCs w:val="26"/>
          <w:lang w:val="en-US"/>
        </w:rPr>
        <w:t xml:space="preserve"> in</w:t>
      </w:r>
      <w:r>
        <w:rPr>
          <w:rFonts w:hint="default" w:ascii="Times New Roman" w:hAnsi="Times New Roman" w:cs="Times New Roman"/>
          <w:sz w:val="26"/>
          <w:szCs w:val="26"/>
        </w:rPr>
        <w:t xml:space="preserve"> her room</w:t>
      </w:r>
      <w:r>
        <w:rPr>
          <w:rFonts w:hint="default" w:ascii="Times New Roman" w:hAnsi="Times New Roman" w:cs="Times New Roman"/>
          <w:b/>
          <w:bCs/>
          <w:sz w:val="26"/>
          <w:szCs w:val="26"/>
        </w:rPr>
        <w:t xml:space="preserve"> </w:t>
      </w:r>
      <w:r>
        <w:rPr>
          <w:rFonts w:hint="default" w:ascii="Times New Roman" w:hAnsi="Times New Roman" w:cs="Times New Roman"/>
          <w:b w:val="0"/>
          <w:bCs w:val="0"/>
          <w:sz w:val="26"/>
          <w:szCs w:val="26"/>
        </w:rPr>
        <w:t>now</w:t>
      </w:r>
      <w:r>
        <w:rPr>
          <w:rFonts w:hint="default" w:ascii="Times New Roman" w:hAnsi="Times New Roman" w:cs="Times New Roman"/>
          <w:sz w:val="26"/>
          <w:szCs w:val="26"/>
        </w:rPr>
        <w:t>.</w:t>
      </w:r>
    </w:p>
    <w:p w14:paraId="5C1BA3FF">
      <w:pPr>
        <w:numPr>
          <w:ilvl w:val="0"/>
          <w:numId w:val="0"/>
        </w:numPr>
        <w:spacing w:before="120" w:after="120" w:line="240" w:lineRule="auto"/>
        <w:rPr>
          <w:rFonts w:hint="default" w:ascii="Times New Roman" w:hAnsi="Times New Roman" w:cs="Times New Roman"/>
          <w:sz w:val="26"/>
          <w:szCs w:val="26"/>
          <w:lang w:bidi="en-US"/>
        </w:rPr>
      </w:pPr>
      <w:r>
        <w:rPr>
          <w:rFonts w:hint="default" w:ascii="Times New Roman" w:hAnsi="Times New Roman" w:cs="Times New Roman"/>
          <w:b w:val="0"/>
          <w:bCs/>
          <w:color w:val="auto"/>
          <w:sz w:val="24"/>
          <w:szCs w:val="24"/>
          <w:lang w:val="en-US"/>
        </w:rPr>
        <w:t>42</w:t>
      </w:r>
      <w:r>
        <w:rPr>
          <w:rFonts w:hint="default" w:ascii="Times New Roman" w:hAnsi="Times New Roman" w:cs="Times New Roman"/>
          <w:b w:val="0"/>
          <w:bCs/>
          <w:color w:val="auto"/>
          <w:sz w:val="24"/>
          <w:szCs w:val="24"/>
          <w:lang w:val="en-GB"/>
        </w:rPr>
        <w:t xml:space="preserve">. </w:t>
      </w:r>
      <w:r>
        <w:rPr>
          <w:rFonts w:hint="default" w:ascii="Times New Roman" w:hAnsi="Times New Roman" w:cs="Times New Roman"/>
          <w:sz w:val="26"/>
          <w:szCs w:val="26"/>
          <w:lang w:val="en-US" w:bidi="en-US"/>
        </w:rPr>
        <w:t xml:space="preserve">Mary </w:t>
      </w:r>
      <w:r>
        <w:rPr>
          <w:rFonts w:hint="default" w:ascii="Times New Roman" w:hAnsi="Times New Roman" w:cs="Times New Roman"/>
          <w:b/>
          <w:bCs/>
          <w:sz w:val="26"/>
          <w:szCs w:val="26"/>
          <w:lang w:val="en-US" w:bidi="en-US"/>
        </w:rPr>
        <w:t>doesn’t play</w:t>
      </w:r>
      <w:r>
        <w:rPr>
          <w:rFonts w:hint="default" w:ascii="Times New Roman" w:hAnsi="Times New Roman" w:cs="Times New Roman"/>
          <w:sz w:val="26"/>
          <w:szCs w:val="26"/>
          <w:lang w:val="en-US" w:bidi="en-US"/>
        </w:rPr>
        <w:t xml:space="preserve"> badminton after school</w:t>
      </w:r>
      <w:r>
        <w:rPr>
          <w:rFonts w:hint="default" w:ascii="Times New Roman" w:hAnsi="Times New Roman" w:cs="Times New Roman"/>
          <w:sz w:val="26"/>
          <w:szCs w:val="26"/>
          <w:lang w:bidi="en-US"/>
        </w:rPr>
        <w:t>.</w:t>
      </w:r>
    </w:p>
    <w:p w14:paraId="4BC59B26">
      <w:pPr>
        <w:keepNext w:val="0"/>
        <w:keepLines w:val="0"/>
        <w:pageBreakBefore w:val="0"/>
        <w:widowControl/>
        <w:kinsoku/>
        <w:wordWrap/>
        <w:overflowPunct/>
        <w:topLinePunct w:val="0"/>
        <w:bidi w:val="0"/>
        <w:snapToGrid/>
        <w:spacing w:line="25" w:lineRule="atLeast"/>
        <w:textAlignment w:val="auto"/>
        <w:rPr>
          <w:rFonts w:hint="default" w:ascii="Times New Roman" w:hAnsi="Times New Roman" w:cs="Times New Roman"/>
          <w:b/>
          <w:sz w:val="26"/>
          <w:szCs w:val="26"/>
          <w:lang w:val="en-GB"/>
        </w:rPr>
      </w:pPr>
    </w:p>
    <w:p w14:paraId="468D69DF">
      <w:pPr>
        <w:keepNext w:val="0"/>
        <w:keepLines w:val="0"/>
        <w:pageBreakBefore w:val="0"/>
        <w:widowControl/>
        <w:kinsoku/>
        <w:wordWrap/>
        <w:overflowPunct/>
        <w:topLinePunct w:val="0"/>
        <w:bidi w:val="0"/>
        <w:snapToGrid/>
        <w:spacing w:line="25" w:lineRule="atLeast"/>
        <w:jc w:val="center"/>
        <w:textAlignment w:val="auto"/>
      </w:pPr>
      <w:r>
        <w:rPr>
          <w:rFonts w:hint="default" w:ascii="Times New Roman" w:hAnsi="Times New Roman" w:cs="Times New Roman"/>
          <w:b/>
          <w:sz w:val="26"/>
          <w:szCs w:val="26"/>
          <w:lang w:val="en-US"/>
        </w:rPr>
        <w:t>THE END.</w:t>
      </w:r>
    </w:p>
    <w:sectPr>
      <w:pgSz w:w="11906" w:h="16838"/>
      <w:pgMar w:top="1046" w:right="1226" w:bottom="1020" w:left="12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3767D"/>
    <w:multiLevelType w:val="singleLevel"/>
    <w:tmpl w:val="8963767D"/>
    <w:lvl w:ilvl="0" w:tentative="0">
      <w:start w:val="26"/>
      <w:numFmt w:val="decimal"/>
      <w:suff w:val="space"/>
      <w:lvlText w:val="%1."/>
      <w:lvlJc w:val="left"/>
      <w:rPr>
        <w:rFonts w:hint="default"/>
        <w:b/>
        <w:bCs/>
      </w:rPr>
    </w:lvl>
  </w:abstractNum>
  <w:abstractNum w:abstractNumId="1">
    <w:nsid w:val="98651786"/>
    <w:multiLevelType w:val="singleLevel"/>
    <w:tmpl w:val="98651786"/>
    <w:lvl w:ilvl="0" w:tentative="0">
      <w:start w:val="1"/>
      <w:numFmt w:val="upperLetter"/>
      <w:suff w:val="space"/>
      <w:lvlText w:val="%1."/>
      <w:lvlJc w:val="left"/>
    </w:lvl>
  </w:abstractNum>
  <w:abstractNum w:abstractNumId="2">
    <w:nsid w:val="B68CEB41"/>
    <w:multiLevelType w:val="singleLevel"/>
    <w:tmpl w:val="B68CEB41"/>
    <w:lvl w:ilvl="0" w:tentative="0">
      <w:start w:val="41"/>
      <w:numFmt w:val="decimal"/>
      <w:suff w:val="space"/>
      <w:lvlText w:val="%1."/>
      <w:lvlJc w:val="left"/>
    </w:lvl>
  </w:abstractNum>
  <w:abstractNum w:abstractNumId="3">
    <w:nsid w:val="BEB0B706"/>
    <w:multiLevelType w:val="singleLevel"/>
    <w:tmpl w:val="BEB0B706"/>
    <w:lvl w:ilvl="0" w:tentative="0">
      <w:start w:val="24"/>
      <w:numFmt w:val="decimal"/>
      <w:suff w:val="space"/>
      <w:lvlText w:val="%1."/>
      <w:lvlJc w:val="left"/>
    </w:lvl>
  </w:abstractNum>
  <w:abstractNum w:abstractNumId="4">
    <w:nsid w:val="DA4C69A5"/>
    <w:multiLevelType w:val="singleLevel"/>
    <w:tmpl w:val="DA4C69A5"/>
    <w:lvl w:ilvl="0" w:tentative="0">
      <w:start w:val="5"/>
      <w:numFmt w:val="upperLetter"/>
      <w:suff w:val="space"/>
      <w:lvlText w:val="%1."/>
      <w:lvlJc w:val="left"/>
    </w:lvl>
  </w:abstractNum>
  <w:abstractNum w:abstractNumId="5">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6">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7">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8">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9">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10">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11">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2">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3">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4">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5">
    <w:nsid w:val="018D0B8E"/>
    <w:multiLevelType w:val="singleLevel"/>
    <w:tmpl w:val="018D0B8E"/>
    <w:lvl w:ilvl="0" w:tentative="0">
      <w:start w:val="6"/>
      <w:numFmt w:val="decimal"/>
      <w:suff w:val="space"/>
      <w:lvlText w:val="%1."/>
      <w:lvlJc w:val="left"/>
      <w:pPr>
        <w:ind w:left="420"/>
      </w:pPr>
    </w:lvl>
  </w:abstractNum>
  <w:abstractNum w:abstractNumId="16">
    <w:nsid w:val="02174EAF"/>
    <w:multiLevelType w:val="multilevel"/>
    <w:tmpl w:val="02174EAF"/>
    <w:lvl w:ilvl="0" w:tentative="0">
      <w:start w:val="1"/>
      <w:numFmt w:val="upperLetter"/>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06D7E8E0"/>
    <w:multiLevelType w:val="singleLevel"/>
    <w:tmpl w:val="06D7E8E0"/>
    <w:lvl w:ilvl="0" w:tentative="0">
      <w:start w:val="19"/>
      <w:numFmt w:val="decimal"/>
      <w:suff w:val="space"/>
      <w:lvlText w:val="%1."/>
      <w:lvlJc w:val="left"/>
    </w:lvl>
  </w:abstractNum>
  <w:abstractNum w:abstractNumId="18">
    <w:nsid w:val="1F510F8F"/>
    <w:multiLevelType w:val="multilevel"/>
    <w:tmpl w:val="1F510F8F"/>
    <w:lvl w:ilvl="0" w:tentative="0">
      <w:start w:val="1"/>
      <w:numFmt w:val="upperLetter"/>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27CFDD31"/>
    <w:multiLevelType w:val="singleLevel"/>
    <w:tmpl w:val="27CFDD31"/>
    <w:lvl w:ilvl="0" w:tentative="0">
      <w:start w:val="22"/>
      <w:numFmt w:val="decimal"/>
      <w:suff w:val="space"/>
      <w:lvlText w:val="%1."/>
      <w:lvlJc w:val="left"/>
    </w:lvl>
  </w:abstractNum>
  <w:abstractNum w:abstractNumId="20">
    <w:nsid w:val="38E6B78B"/>
    <w:multiLevelType w:val="singleLevel"/>
    <w:tmpl w:val="38E6B78B"/>
    <w:lvl w:ilvl="0" w:tentative="0">
      <w:start w:val="1"/>
      <w:numFmt w:val="upperLetter"/>
      <w:suff w:val="space"/>
      <w:lvlText w:val="%1."/>
      <w:lvlJc w:val="left"/>
      <w:rPr>
        <w:rFonts w:hint="default"/>
        <w:b w:val="0"/>
        <w:bCs w:val="0"/>
      </w:rPr>
    </w:lvl>
  </w:abstractNum>
  <w:abstractNum w:abstractNumId="21">
    <w:nsid w:val="535F67ED"/>
    <w:multiLevelType w:val="singleLevel"/>
    <w:tmpl w:val="535F67ED"/>
    <w:lvl w:ilvl="0" w:tentative="0">
      <w:start w:val="1"/>
      <w:numFmt w:val="decimal"/>
      <w:suff w:val="space"/>
      <w:lvlText w:val="%1."/>
      <w:lvlJc w:val="left"/>
    </w:lvl>
  </w:abstractNum>
  <w:abstractNum w:abstractNumId="22">
    <w:nsid w:val="624B6F10"/>
    <w:multiLevelType w:val="singleLevel"/>
    <w:tmpl w:val="624B6F10"/>
    <w:lvl w:ilvl="0" w:tentative="0">
      <w:start w:val="15"/>
      <w:numFmt w:val="decimal"/>
      <w:suff w:val="space"/>
      <w:lvlText w:val="%1."/>
      <w:lvlJc w:val="left"/>
    </w:lvl>
  </w:abstractNum>
  <w:abstractNum w:abstractNumId="23">
    <w:nsid w:val="66FB0515"/>
    <w:multiLevelType w:val="multilevel"/>
    <w:tmpl w:val="66FB0515"/>
    <w:lvl w:ilvl="0" w:tentative="0">
      <w:start w:val="9"/>
      <w:numFmt w:val="upperLetter"/>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13"/>
  </w:num>
  <w:num w:numId="7">
    <w:abstractNumId w:val="8"/>
  </w:num>
  <w:num w:numId="8">
    <w:abstractNumId w:val="7"/>
  </w:num>
  <w:num w:numId="9">
    <w:abstractNumId w:val="6"/>
  </w:num>
  <w:num w:numId="10">
    <w:abstractNumId w:val="5"/>
  </w:num>
  <w:num w:numId="11">
    <w:abstractNumId w:val="18"/>
  </w:num>
  <w:num w:numId="12">
    <w:abstractNumId w:val="15"/>
  </w:num>
  <w:num w:numId="13">
    <w:abstractNumId w:val="16"/>
  </w:num>
  <w:num w:numId="14">
    <w:abstractNumId w:val="20"/>
  </w:num>
  <w:num w:numId="15">
    <w:abstractNumId w:val="19"/>
  </w:num>
  <w:num w:numId="16">
    <w:abstractNumId w:val="3"/>
  </w:num>
  <w:num w:numId="17">
    <w:abstractNumId w:val="23"/>
  </w:num>
  <w:num w:numId="18">
    <w:abstractNumId w:val="0"/>
  </w:num>
  <w:num w:numId="19">
    <w:abstractNumId w:val="2"/>
  </w:num>
  <w:num w:numId="20">
    <w:abstractNumId w:val="1"/>
  </w:num>
  <w:num w:numId="21">
    <w:abstractNumId w:val="21"/>
  </w:num>
  <w:num w:numId="22">
    <w:abstractNumId w:val="22"/>
  </w:num>
  <w:num w:numId="23">
    <w:abstractNumId w:val="1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E2C9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95116AB"/>
    <w:rsid w:val="0C4A2019"/>
    <w:rsid w:val="0D7B752A"/>
    <w:rsid w:val="0F85669B"/>
    <w:rsid w:val="12C27116"/>
    <w:rsid w:val="19113431"/>
    <w:rsid w:val="1AD6147D"/>
    <w:rsid w:val="1C8456AF"/>
    <w:rsid w:val="1D943902"/>
    <w:rsid w:val="1DC27405"/>
    <w:rsid w:val="1E6852D9"/>
    <w:rsid w:val="2ADE7324"/>
    <w:rsid w:val="2FCD24AA"/>
    <w:rsid w:val="31970D84"/>
    <w:rsid w:val="325E2C9C"/>
    <w:rsid w:val="32AE7C54"/>
    <w:rsid w:val="39B54F01"/>
    <w:rsid w:val="3CEF6F8B"/>
    <w:rsid w:val="3D995728"/>
    <w:rsid w:val="3F865050"/>
    <w:rsid w:val="419F38F6"/>
    <w:rsid w:val="423B740F"/>
    <w:rsid w:val="510A114E"/>
    <w:rsid w:val="5195697E"/>
    <w:rsid w:val="51BE493F"/>
    <w:rsid w:val="5BF010F4"/>
    <w:rsid w:val="6D746ADD"/>
    <w:rsid w:val="79EF5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1"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_Style 10"/>
    <w:basedOn w:val="250"/>
    <w:qFormat/>
    <w:uiPriority w:val="0"/>
    <w:tblPr>
      <w:tblCellMar>
        <w:top w:w="0" w:type="dxa"/>
        <w:left w:w="115" w:type="dxa"/>
        <w:bottom w:w="0" w:type="dxa"/>
        <w:right w:w="115" w:type="dxa"/>
      </w:tblCellMar>
    </w:tblPr>
  </w:style>
  <w:style w:type="table" w:customStyle="1" w:styleId="250">
    <w:name w:val="Table Normal1"/>
    <w:qFormat/>
    <w:uiPriority w:val="0"/>
  </w:style>
  <w:style w:type="table" w:customStyle="1" w:styleId="251">
    <w:name w:val="_Style 11"/>
    <w:basedOn w:val="250"/>
    <w:qFormat/>
    <w:uiPriority w:val="0"/>
    <w:tblPr>
      <w:tblCellMar>
        <w:top w:w="0" w:type="dxa"/>
        <w:left w:w="115" w:type="dxa"/>
        <w:bottom w:w="0" w:type="dxa"/>
        <w:right w:w="115" w:type="dxa"/>
      </w:tblCellMar>
    </w:tblPr>
  </w:style>
  <w:style w:type="paragraph" w:styleId="252">
    <w:name w:val="List Paragraph"/>
    <w:basedOn w:val="1"/>
    <w:qFormat/>
    <w:uiPriority w:val="1"/>
    <w:pPr>
      <w:ind w:left="720"/>
      <w:contextualSpacing/>
    </w:pPr>
  </w:style>
  <w:style w:type="character" w:customStyle="1" w:styleId="253">
    <w:name w:val="fontstyle01"/>
    <w:basedOn w:val="11"/>
    <w:qFormat/>
    <w:uiPriority w:val="0"/>
    <w:rPr>
      <w:rFonts w:hint="default" w:ascii="Cambria" w:hAnsi="Cambria"/>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2024-10-16T21:14:00Z</dcterms:created>
  <dc:creator>Mong Thuy</dc:creator>
  <cp:lastModifiedBy>Mong Thuy</cp:lastModifiedBy>
  <cp:lastPrinted>2024-12-09T22:30:00Z</cp:lastPrinted>
  <dcterms:modified xsi:type="dcterms:W3CDTF">2025-12-14T22:37:01Z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92F06AF07BD94208911E6911837008EC_11</vt:lpwstr>
  </property>
</Properties>
</file>